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default" w:ascii="Bahnschrift Light Condensed" w:hAnsi="Bahnschrift Light Condensed" w:cs="Bahnschrift Light Condensed"/>
          <w:b/>
          <w:bCs/>
          <w:color w:val="4F81BD" w:themeColor="accent1"/>
          <w:sz w:val="96"/>
          <w:szCs w:val="96"/>
          <w14:textFill>
            <w14:solidFill>
              <w14:schemeClr w14:val="accent1"/>
            </w14:solidFill>
          </w14:textFill>
        </w:rPr>
      </w:pPr>
      <w:r>
        <w:rPr>
          <w:rFonts w:hint="default" w:ascii="Bahnschrift Light Condensed" w:hAnsi="Bahnschrift Light Condensed" w:cs="Bahnschrift Light Condensed"/>
          <w:b/>
          <w:bCs/>
          <w:color w:val="4F81BD" w:themeColor="accent1"/>
          <w:sz w:val="96"/>
          <w:szCs w:val="96"/>
          <w:lang w:val="id-ID"/>
          <w14:textFill>
            <w14:solidFill>
              <w14:schemeClr w14:val="accent1"/>
            </w14:solidFill>
          </w14:textFill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-1515110</wp:posOffset>
                </wp:positionH>
                <wp:positionV relativeFrom="paragraph">
                  <wp:posOffset>-594995</wp:posOffset>
                </wp:positionV>
                <wp:extent cx="10020300" cy="7734300"/>
                <wp:effectExtent l="0" t="0" r="0" b="0"/>
                <wp:wrapNone/>
                <wp:docPr id="6" name="Right Tri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20300" cy="7734300"/>
                        </a:xfrm>
                        <a:prstGeom prst="rtTriangle">
                          <a:avLst/>
                        </a:prstGeom>
                        <a:solidFill>
                          <a:schemeClr val="tx2">
                            <a:lumMod val="40000"/>
                            <a:lumOff val="6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" type="#_x0000_t6" style="position:absolute;left:0pt;margin-left:-119.3pt;margin-top:-46.85pt;height:609pt;width:789pt;z-index:-251657216;v-text-anchor:middle;mso-width-relative:page;mso-height-relative:page;" fillcolor="#8EB4E3 [1311]" filled="t" stroked="f" coordsize="21600,21600" o:gfxdata="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">
                <v:fill on="t" focussize="0,0"/>
                <v:stroke on="f" weight="2pt"/>
                <v:imagedata o:title=""/>
                <o:lock v:ext="edit" aspectratio="f"/>
              </v:shape>
            </w:pict>
          </mc:Fallback>
        </mc:AlternateContent>
      </w:r>
      <w:r>
        <w:rPr>
          <w:rFonts w:hint="default" w:ascii="Bahnschrift Light Condensed" w:hAnsi="Bahnschrift Light Condensed" w:cs="Bahnschrift Light Condensed"/>
          <w:b/>
          <w:bCs/>
          <w:color w:val="4F81BD" w:themeColor="accent1"/>
          <w:sz w:val="96"/>
          <w:szCs w:val="96"/>
          <w:lang w:val="id-ID"/>
          <w14:textFill>
            <w14:solidFill>
              <w14:schemeClr w14:val="accent1"/>
            </w14:solidFill>
          </w14:textFill>
        </w:rPr>
        <w:t>Daily Ckecklist</w:t>
      </w:r>
    </w:p>
    <w:p>
      <w:pPr>
        <w:pStyle w:val="3"/>
        <w:rPr>
          <w:color w:val="948A54" w:themeColor="background2" w:themeShade="80"/>
        </w:rPr>
      </w:pPr>
      <w:sdt>
        <w:sdtPr>
          <w:rPr>
            <w:color w:val="948A54" w:themeColor="background2" w:themeShade="80"/>
          </w:rPr>
          <w:alias w:val="Enter start date:"/>
          <w:tag w:val="Enter start date:"/>
          <w:id w:val="-2073650607"/>
          <w:placeholder>
            <w:docPart w:val="839EFB1F299743C291BA1837CE7BD463"/>
          </w:placeholder>
          <w:temporary/>
          <w:showingPlcHdr/>
          <w15:appearance w15:val="hidden"/>
        </w:sdtPr>
        <w:sdtEndPr>
          <w:rPr>
            <w:color w:val="948A54" w:themeColor="background2" w:themeShade="80"/>
          </w:rPr>
        </w:sdtEndPr>
        <w:sdtContent>
          <w:r>
            <w:rPr>
              <w:color w:val="948A54" w:themeColor="background2" w:themeShade="80"/>
            </w:rPr>
            <w:t>Start date</w:t>
          </w:r>
        </w:sdtContent>
      </w:sdt>
      <w:r>
        <w:rPr>
          <w:color w:val="948A54" w:themeColor="background2" w:themeShade="80"/>
        </w:rPr>
        <w:t xml:space="preserve"> </w:t>
      </w:r>
      <w:sdt>
        <w:sdtPr>
          <w:rPr>
            <w:color w:val="948A54" w:themeColor="background2" w:themeShade="80"/>
          </w:rPr>
          <w:alias w:val="Through:"/>
          <w:tag w:val="Through:"/>
          <w:id w:val="1656487785"/>
          <w:placeholder>
            <w:docPart w:val="88E62FCA1B804A04A95441D293FDCE1B"/>
          </w:placeholder>
          <w:temporary/>
          <w:showingPlcHdr/>
          <w15:appearance w15:val="hidden"/>
        </w:sdtPr>
        <w:sdtEndPr>
          <w:rPr>
            <w:color w:val="948A54" w:themeColor="background2" w:themeShade="80"/>
          </w:rPr>
        </w:sdtEndPr>
        <w:sdtContent>
          <w:r>
            <w:rPr>
              <w:color w:val="948A54" w:themeColor="background2" w:themeShade="80"/>
            </w:rPr>
            <w:t>through</w:t>
          </w:r>
        </w:sdtContent>
      </w:sdt>
      <w:r>
        <w:rPr>
          <w:color w:val="948A54" w:themeColor="background2" w:themeShade="80"/>
        </w:rPr>
        <w:t xml:space="preserve"> </w:t>
      </w:r>
      <w:sdt>
        <w:sdtPr>
          <w:rPr>
            <w:color w:val="948A54" w:themeColor="background2" w:themeShade="80"/>
          </w:rPr>
          <w:alias w:val="Enter end date:"/>
          <w:tag w:val="Enter end date:"/>
          <w:id w:val="-1017467735"/>
          <w:placeholder>
            <w:docPart w:val="BF833117356A478C9180505DBF1E4205"/>
          </w:placeholder>
          <w:temporary/>
          <w:showingPlcHdr/>
          <w15:appearance w15:val="hidden"/>
        </w:sdtPr>
        <w:sdtEndPr>
          <w:rPr>
            <w:color w:val="948A54" w:themeColor="background2" w:themeShade="80"/>
          </w:rPr>
        </w:sdtEndPr>
        <w:sdtContent>
          <w:r>
            <w:rPr>
              <w:color w:val="948A54" w:themeColor="background2" w:themeShade="80"/>
            </w:rPr>
            <w:t>end date</w:t>
          </w:r>
        </w:sdtContent>
      </w:sdt>
    </w:p>
    <w:tbl>
      <w:tblPr>
        <w:tblStyle w:val="120"/>
        <w:tblW w:w="0" w:type="auto"/>
        <w:tblInd w:w="0" w:type="dxa"/>
        <w:tblBorders>
          <w:top w:val="single" w:color="4F81BD" w:themeColor="accent1" w:sz="4" w:space="0"/>
          <w:left w:val="single" w:color="4F81BD" w:themeColor="accent1" w:sz="4" w:space="0"/>
          <w:bottom w:val="single" w:color="4F81BD" w:themeColor="accent1" w:sz="4" w:space="0"/>
          <w:right w:val="single" w:color="4F81BD" w:themeColor="accent1" w:sz="4" w:space="0"/>
          <w:insideH w:val="single" w:color="4F81BD" w:themeColor="accent1" w:sz="4" w:space="0"/>
          <w:insideV w:val="single" w:color="4F81BD" w:themeColor="accen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15"/>
        <w:gridCol w:w="1427"/>
        <w:gridCol w:w="1427"/>
        <w:gridCol w:w="1427"/>
        <w:gridCol w:w="1427"/>
        <w:gridCol w:w="1427"/>
      </w:tblGrid>
      <w:tr>
        <w:tblPrEx>
          <w:tblBorders>
            <w:top w:val="single" w:color="4F81BD" w:themeColor="accent1" w:sz="4" w:space="0"/>
            <w:left w:val="single" w:color="4F81BD" w:themeColor="accent1" w:sz="4" w:space="0"/>
            <w:bottom w:val="single" w:color="4F81BD" w:themeColor="accent1" w:sz="4" w:space="0"/>
            <w:right w:val="single" w:color="4F81BD" w:themeColor="accent1" w:sz="4" w:space="0"/>
            <w:insideH w:val="single" w:color="4F81BD" w:themeColor="accent1" w:sz="4" w:space="0"/>
            <w:insideV w:val="single" w:color="4F81BD" w:themeColor="accen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  <w:tblHeader/>
        </w:trPr>
        <w:tc>
          <w:tcPr>
            <w:tcW w:w="5815" w:type="dxa"/>
            <w:shd w:val="clear" w:color="auto" w:fill="4F81BD" w:themeFill="accent1"/>
            <w:vAlign w:val="center"/>
          </w:tcPr>
          <w:p>
            <w:pPr>
              <w:pStyle w:val="4"/>
              <w:jc w:val="left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color w:val="FFFFFF" w:themeColor="background1"/>
                <w:lang w:val="id-ID"/>
                <w14:textFill>
                  <w14:solidFill>
                    <w14:schemeClr w14:val="bg1"/>
                  </w14:solidFill>
                </w14:textFill>
              </w:rPr>
              <w:t>Chacklist</w:t>
            </w:r>
          </w:p>
        </w:tc>
        <w:sdt>
          <w:sdtPr>
            <w:rPr>
              <w:color w:val="FFFFFF" w:themeColor="background1"/>
              <w14:textFill>
                <w14:solidFill>
                  <w14:schemeClr w14:val="bg1"/>
                </w14:solidFill>
              </w14:textFill>
            </w:rPr>
            <w:alias w:val="Monday:"/>
            <w:tag w:val="Monday:"/>
            <w:id w:val="80035755"/>
            <w:placeholder>
              <w:docPart w:val="9CB85C97029646F296DBFBFB90667C9E"/>
            </w:placeholder>
            <w:temporary/>
            <w:showingPlcHdr/>
            <w15:appearance w15:val="hidden"/>
          </w:sdtPr>
          <w:sdtEndPr>
            <w:rPr>
              <w:color w:val="FFFFFF" w:themeColor="background1"/>
              <w14:textFill>
                <w14:solidFill>
                  <w14:schemeClr w14:val="bg1"/>
                </w14:solidFill>
              </w14:textFill>
            </w:rPr>
          </w:sdtEndPr>
          <w:sdtContent>
            <w:tc>
              <w:tcPr>
                <w:tcW w:w="1427" w:type="dxa"/>
                <w:shd w:val="clear" w:color="auto" w:fill="4F81BD" w:themeFill="accent1"/>
                <w:tcMar>
                  <w:left w:w="29" w:type="dxa"/>
                  <w:right w:w="29" w:type="dxa"/>
                </w:tcMar>
                <w:vAlign w:val="center"/>
              </w:tcPr>
              <w:p>
                <w:pPr>
                  <w:pStyle w:val="4"/>
                  <w:rPr>
                    <w:color w:val="FFFFFF" w:themeColor="background1"/>
                    <w14:textFill>
                      <w14:solidFill>
                        <w14:schemeClr w14:val="bg1"/>
                      </w14:solidFill>
                    </w14:textFill>
                  </w:rPr>
                </w:pPr>
                <w:r>
                  <w:rPr>
                    <w:color w:val="FFFFFF" w:themeColor="background1"/>
                    <w14:textFill>
                      <w14:solidFill>
                        <w14:schemeClr w14:val="bg1"/>
                      </w14:solidFill>
                    </w14:textFill>
                  </w:rPr>
                  <w:t>Monday</w:t>
                </w:r>
              </w:p>
            </w:tc>
          </w:sdtContent>
        </w:sdt>
        <w:sdt>
          <w:sdtPr>
            <w:rPr>
              <w:color w:val="FFFFFF" w:themeColor="background1"/>
              <w14:textFill>
                <w14:solidFill>
                  <w14:schemeClr w14:val="bg1"/>
                </w14:solidFill>
              </w14:textFill>
            </w:rPr>
            <w:alias w:val="Tuesday:"/>
            <w:tag w:val="Tuesday:"/>
            <w:id w:val="1344054757"/>
            <w:placeholder>
              <w:docPart w:val="4C86B7D94B854C20B5CAD6D7E29E4CB6"/>
            </w:placeholder>
            <w:temporary/>
            <w:showingPlcHdr/>
            <w15:appearance w15:val="hidden"/>
          </w:sdtPr>
          <w:sdtEndPr>
            <w:rPr>
              <w:color w:val="FFFFFF" w:themeColor="background1"/>
              <w14:textFill>
                <w14:solidFill>
                  <w14:schemeClr w14:val="bg1"/>
                </w14:solidFill>
              </w14:textFill>
            </w:rPr>
          </w:sdtEndPr>
          <w:sdtContent>
            <w:tc>
              <w:tcPr>
                <w:tcW w:w="1427" w:type="dxa"/>
                <w:shd w:val="clear" w:color="auto" w:fill="4F81BD" w:themeFill="accent1"/>
                <w:tcMar>
                  <w:left w:w="29" w:type="dxa"/>
                  <w:right w:w="29" w:type="dxa"/>
                </w:tcMar>
                <w:vAlign w:val="center"/>
              </w:tcPr>
              <w:p>
                <w:pPr>
                  <w:pStyle w:val="4"/>
                  <w:rPr>
                    <w:color w:val="FFFFFF" w:themeColor="background1"/>
                    <w14:textFill>
                      <w14:solidFill>
                        <w14:schemeClr w14:val="bg1"/>
                      </w14:solidFill>
                    </w14:textFill>
                  </w:rPr>
                </w:pPr>
                <w:r>
                  <w:rPr>
                    <w:color w:val="FFFFFF" w:themeColor="background1"/>
                    <w14:textFill>
                      <w14:solidFill>
                        <w14:schemeClr w14:val="bg1"/>
                      </w14:solidFill>
                    </w14:textFill>
                  </w:rPr>
                  <w:t>Tuesday</w:t>
                </w:r>
              </w:p>
            </w:tc>
          </w:sdtContent>
        </w:sdt>
        <w:sdt>
          <w:sdtPr>
            <w:rPr>
              <w:color w:val="FFFFFF" w:themeColor="background1"/>
              <w14:textFill>
                <w14:solidFill>
                  <w14:schemeClr w14:val="bg1"/>
                </w14:solidFill>
              </w14:textFill>
            </w:rPr>
            <w:alias w:val="Wednesday:"/>
            <w:tag w:val="Wednesday:"/>
            <w:id w:val="-1505740132"/>
            <w:placeholder>
              <w:docPart w:val="3167C4401AA64DB0A7FF244452E7CB17"/>
            </w:placeholder>
            <w:temporary/>
            <w:showingPlcHdr/>
            <w15:appearance w15:val="hidden"/>
          </w:sdtPr>
          <w:sdtEndPr>
            <w:rPr>
              <w:color w:val="FFFFFF" w:themeColor="background1"/>
              <w14:textFill>
                <w14:solidFill>
                  <w14:schemeClr w14:val="bg1"/>
                </w14:solidFill>
              </w14:textFill>
            </w:rPr>
          </w:sdtEndPr>
          <w:sdtContent>
            <w:tc>
              <w:tcPr>
                <w:tcW w:w="1427" w:type="dxa"/>
                <w:shd w:val="clear" w:color="auto" w:fill="4F81BD" w:themeFill="accent1"/>
                <w:tcMar>
                  <w:left w:w="29" w:type="dxa"/>
                  <w:right w:w="29" w:type="dxa"/>
                </w:tcMar>
                <w:vAlign w:val="center"/>
              </w:tcPr>
              <w:p>
                <w:pPr>
                  <w:pStyle w:val="4"/>
                  <w:rPr>
                    <w:color w:val="FFFFFF" w:themeColor="background1"/>
                    <w14:textFill>
                      <w14:solidFill>
                        <w14:schemeClr w14:val="bg1"/>
                      </w14:solidFill>
                    </w14:textFill>
                  </w:rPr>
                </w:pPr>
                <w:r>
                  <w:rPr>
                    <w:color w:val="FFFFFF" w:themeColor="background1"/>
                    <w14:textFill>
                      <w14:solidFill>
                        <w14:schemeClr w14:val="bg1"/>
                      </w14:solidFill>
                    </w14:textFill>
                  </w:rPr>
                  <w:t>Wednesday</w:t>
                </w:r>
              </w:p>
            </w:tc>
          </w:sdtContent>
        </w:sdt>
        <w:sdt>
          <w:sdtPr>
            <w:rPr>
              <w:color w:val="FFFFFF" w:themeColor="background1"/>
              <w14:textFill>
                <w14:solidFill>
                  <w14:schemeClr w14:val="bg1"/>
                </w14:solidFill>
              </w14:textFill>
            </w:rPr>
            <w:alias w:val="Thursday:"/>
            <w:tag w:val="Thursday:"/>
            <w:id w:val="-1750343828"/>
            <w:placeholder>
              <w:docPart w:val="54766F167A634241828F0A9280C4AC1E"/>
            </w:placeholder>
            <w:temporary/>
            <w:showingPlcHdr/>
            <w15:appearance w15:val="hidden"/>
          </w:sdtPr>
          <w:sdtEndPr>
            <w:rPr>
              <w:color w:val="FFFFFF" w:themeColor="background1"/>
              <w14:textFill>
                <w14:solidFill>
                  <w14:schemeClr w14:val="bg1"/>
                </w14:solidFill>
              </w14:textFill>
            </w:rPr>
          </w:sdtEndPr>
          <w:sdtContent>
            <w:tc>
              <w:tcPr>
                <w:tcW w:w="1427" w:type="dxa"/>
                <w:shd w:val="clear" w:color="auto" w:fill="4F81BD" w:themeFill="accent1"/>
                <w:tcMar>
                  <w:left w:w="29" w:type="dxa"/>
                  <w:right w:w="29" w:type="dxa"/>
                </w:tcMar>
                <w:vAlign w:val="center"/>
              </w:tcPr>
              <w:p>
                <w:pPr>
                  <w:pStyle w:val="4"/>
                  <w:rPr>
                    <w:color w:val="FFFFFF" w:themeColor="background1"/>
                    <w14:textFill>
                      <w14:solidFill>
                        <w14:schemeClr w14:val="bg1"/>
                      </w14:solidFill>
                    </w14:textFill>
                  </w:rPr>
                </w:pPr>
                <w:r>
                  <w:rPr>
                    <w:color w:val="FFFFFF" w:themeColor="background1"/>
                    <w14:textFill>
                      <w14:solidFill>
                        <w14:schemeClr w14:val="bg1"/>
                      </w14:solidFill>
                    </w14:textFill>
                  </w:rPr>
                  <w:t>Thursday</w:t>
                </w:r>
              </w:p>
            </w:tc>
          </w:sdtContent>
        </w:sdt>
        <w:sdt>
          <w:sdtPr>
            <w:rPr>
              <w:color w:val="FFFFFF" w:themeColor="background1"/>
              <w14:textFill>
                <w14:solidFill>
                  <w14:schemeClr w14:val="bg1"/>
                </w14:solidFill>
              </w14:textFill>
            </w:rPr>
            <w:alias w:val="Friday:"/>
            <w:tag w:val="Friday:"/>
            <w:id w:val="656738117"/>
            <w:placeholder>
              <w:docPart w:val="85FC3A3526D4470694206AE2046CF70C"/>
            </w:placeholder>
            <w:temporary/>
            <w:showingPlcHdr/>
            <w15:appearance w15:val="hidden"/>
          </w:sdtPr>
          <w:sdtEndPr>
            <w:rPr>
              <w:color w:val="FFFFFF" w:themeColor="background1"/>
              <w14:textFill>
                <w14:solidFill>
                  <w14:schemeClr w14:val="bg1"/>
                </w14:solidFill>
              </w14:textFill>
            </w:rPr>
          </w:sdtEndPr>
          <w:sdtContent>
            <w:tc>
              <w:tcPr>
                <w:tcW w:w="1427" w:type="dxa"/>
                <w:shd w:val="clear" w:color="auto" w:fill="4F81BD" w:themeFill="accent1"/>
                <w:tcMar>
                  <w:left w:w="29" w:type="dxa"/>
                  <w:right w:w="29" w:type="dxa"/>
                </w:tcMar>
                <w:vAlign w:val="center"/>
              </w:tcPr>
              <w:p>
                <w:pPr>
                  <w:pStyle w:val="4"/>
                  <w:rPr>
                    <w:color w:val="FFFFFF" w:themeColor="background1"/>
                    <w14:textFill>
                      <w14:solidFill>
                        <w14:schemeClr w14:val="bg1"/>
                      </w14:solidFill>
                    </w14:textFill>
                  </w:rPr>
                </w:pPr>
                <w:r>
                  <w:rPr>
                    <w:color w:val="FFFFFF" w:themeColor="background1"/>
                    <w14:textFill>
                      <w14:solidFill>
                        <w14:schemeClr w14:val="bg1"/>
                      </w14:solidFill>
                    </w14:textFill>
                  </w:rPr>
                  <w:t>Friday</w:t>
                </w:r>
              </w:p>
            </w:tc>
          </w:sdtContent>
        </w:sdt>
      </w:tr>
      <w:tr>
        <w:tblPrEx>
          <w:tblBorders>
            <w:top w:val="single" w:color="4F81BD" w:themeColor="accent1" w:sz="4" w:space="0"/>
            <w:left w:val="single" w:color="4F81BD" w:themeColor="accent1" w:sz="4" w:space="0"/>
            <w:bottom w:val="single" w:color="4F81BD" w:themeColor="accent1" w:sz="4" w:space="0"/>
            <w:right w:val="single" w:color="4F81BD" w:themeColor="accent1" w:sz="4" w:space="0"/>
            <w:insideH w:val="single" w:color="4F81BD" w:themeColor="accent1" w:sz="4" w:space="0"/>
            <w:insideV w:val="single" w:color="4F81BD" w:themeColor="accen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</w:trPr>
        <w:tc>
          <w:tcPr>
            <w:tcW w:w="5815" w:type="dxa"/>
            <w:shd w:val="clear" w:color="auto" w:fill="FFFFFF" w:themeFill="background1"/>
            <w:vAlign w:val="center"/>
          </w:tcPr>
          <w:p>
            <w:pPr>
              <w:pStyle w:val="250"/>
              <w:rPr>
                <w:color w:val="C4BD97" w:themeColor="background2" w:themeShade="BF"/>
              </w:rPr>
            </w:pPr>
          </w:p>
        </w:tc>
        <w:tc>
          <w:tcPr>
            <w:tcW w:w="1427" w:type="dxa"/>
            <w:shd w:val="clear" w:color="auto" w:fill="FFFFFF" w:themeFill="background1"/>
            <w:tcMar>
              <w:left w:w="29" w:type="dxa"/>
              <w:right w:w="29" w:type="dxa"/>
            </w:tcMar>
            <w:vAlign w:val="center"/>
          </w:tcPr>
          <w:p>
            <w:pPr>
              <w:pStyle w:val="250"/>
              <w:jc w:val="center"/>
            </w:pPr>
          </w:p>
        </w:tc>
        <w:tc>
          <w:tcPr>
            <w:tcW w:w="1427" w:type="dxa"/>
            <w:shd w:val="clear" w:color="auto" w:fill="FFFFFF" w:themeFill="background1"/>
            <w:tcMar>
              <w:left w:w="29" w:type="dxa"/>
              <w:right w:w="29" w:type="dxa"/>
            </w:tcMar>
            <w:vAlign w:val="center"/>
          </w:tcPr>
          <w:p>
            <w:pPr>
              <w:pStyle w:val="250"/>
              <w:jc w:val="center"/>
            </w:pPr>
          </w:p>
        </w:tc>
        <w:tc>
          <w:tcPr>
            <w:tcW w:w="1427" w:type="dxa"/>
            <w:shd w:val="clear" w:color="auto" w:fill="FFFFFF" w:themeFill="background1"/>
            <w:tcMar>
              <w:left w:w="29" w:type="dxa"/>
              <w:right w:w="29" w:type="dxa"/>
            </w:tcMar>
            <w:vAlign w:val="center"/>
          </w:tcPr>
          <w:p>
            <w:pPr>
              <w:pStyle w:val="250"/>
              <w:jc w:val="center"/>
            </w:pPr>
          </w:p>
        </w:tc>
        <w:tc>
          <w:tcPr>
            <w:tcW w:w="1427" w:type="dxa"/>
            <w:shd w:val="clear" w:color="auto" w:fill="FFFFFF" w:themeFill="background1"/>
            <w:tcMar>
              <w:left w:w="29" w:type="dxa"/>
              <w:right w:w="29" w:type="dxa"/>
            </w:tcMar>
            <w:vAlign w:val="center"/>
          </w:tcPr>
          <w:p>
            <w:pPr>
              <w:pStyle w:val="250"/>
              <w:jc w:val="center"/>
            </w:pPr>
          </w:p>
        </w:tc>
        <w:tc>
          <w:tcPr>
            <w:tcW w:w="1427" w:type="dxa"/>
            <w:shd w:val="clear" w:color="auto" w:fill="FFFFFF" w:themeFill="background1"/>
            <w:tcMar>
              <w:left w:w="29" w:type="dxa"/>
              <w:right w:w="29" w:type="dxa"/>
            </w:tcMar>
            <w:vAlign w:val="center"/>
          </w:tcPr>
          <w:p>
            <w:pPr>
              <w:pStyle w:val="250"/>
              <w:jc w:val="center"/>
            </w:pPr>
          </w:p>
        </w:tc>
      </w:tr>
      <w:tr>
        <w:tblPrEx>
          <w:tblBorders>
            <w:top w:val="single" w:color="4F81BD" w:themeColor="accent1" w:sz="4" w:space="0"/>
            <w:left w:val="single" w:color="4F81BD" w:themeColor="accent1" w:sz="4" w:space="0"/>
            <w:bottom w:val="single" w:color="4F81BD" w:themeColor="accent1" w:sz="4" w:space="0"/>
            <w:right w:val="single" w:color="4F81BD" w:themeColor="accent1" w:sz="4" w:space="0"/>
            <w:insideH w:val="single" w:color="4F81BD" w:themeColor="accent1" w:sz="4" w:space="0"/>
            <w:insideV w:val="single" w:color="4F81BD" w:themeColor="accen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</w:trPr>
        <w:tc>
          <w:tcPr>
            <w:tcW w:w="5815" w:type="dxa"/>
            <w:shd w:val="clear" w:color="auto" w:fill="FFFFFF" w:themeFill="background1"/>
            <w:vAlign w:val="center"/>
          </w:tcPr>
          <w:p>
            <w:pPr>
              <w:pStyle w:val="250"/>
              <w:rPr>
                <w:color w:val="C4BD97" w:themeColor="background2" w:themeShade="BF"/>
              </w:rPr>
            </w:pPr>
          </w:p>
        </w:tc>
        <w:tc>
          <w:tcPr>
            <w:tcW w:w="1427" w:type="dxa"/>
            <w:shd w:val="clear" w:color="auto" w:fill="FFFFFF" w:themeFill="background1"/>
            <w:tcMar>
              <w:left w:w="29" w:type="dxa"/>
              <w:right w:w="29" w:type="dxa"/>
            </w:tcMar>
            <w:vAlign w:val="center"/>
          </w:tcPr>
          <w:p>
            <w:pPr>
              <w:pStyle w:val="250"/>
              <w:jc w:val="center"/>
            </w:pPr>
          </w:p>
        </w:tc>
        <w:tc>
          <w:tcPr>
            <w:tcW w:w="1427" w:type="dxa"/>
            <w:shd w:val="clear" w:color="auto" w:fill="FFFFFF" w:themeFill="background1"/>
            <w:tcMar>
              <w:left w:w="29" w:type="dxa"/>
              <w:right w:w="29" w:type="dxa"/>
            </w:tcMar>
            <w:vAlign w:val="center"/>
          </w:tcPr>
          <w:p>
            <w:pPr>
              <w:pStyle w:val="250"/>
              <w:jc w:val="center"/>
            </w:pPr>
          </w:p>
        </w:tc>
        <w:tc>
          <w:tcPr>
            <w:tcW w:w="1427" w:type="dxa"/>
            <w:shd w:val="clear" w:color="auto" w:fill="FFFFFF" w:themeFill="background1"/>
            <w:tcMar>
              <w:left w:w="29" w:type="dxa"/>
              <w:right w:w="29" w:type="dxa"/>
            </w:tcMar>
            <w:vAlign w:val="center"/>
          </w:tcPr>
          <w:p>
            <w:pPr>
              <w:pStyle w:val="250"/>
              <w:jc w:val="center"/>
            </w:pPr>
          </w:p>
        </w:tc>
        <w:tc>
          <w:tcPr>
            <w:tcW w:w="1427" w:type="dxa"/>
            <w:shd w:val="clear" w:color="auto" w:fill="FFFFFF" w:themeFill="background1"/>
            <w:tcMar>
              <w:left w:w="29" w:type="dxa"/>
              <w:right w:w="29" w:type="dxa"/>
            </w:tcMar>
            <w:vAlign w:val="center"/>
          </w:tcPr>
          <w:p>
            <w:pPr>
              <w:pStyle w:val="250"/>
              <w:jc w:val="center"/>
            </w:pPr>
          </w:p>
        </w:tc>
        <w:tc>
          <w:tcPr>
            <w:tcW w:w="1427" w:type="dxa"/>
            <w:shd w:val="clear" w:color="auto" w:fill="FFFFFF" w:themeFill="background1"/>
            <w:tcMar>
              <w:left w:w="29" w:type="dxa"/>
              <w:right w:w="29" w:type="dxa"/>
            </w:tcMar>
            <w:vAlign w:val="center"/>
          </w:tcPr>
          <w:p>
            <w:pPr>
              <w:pStyle w:val="250"/>
              <w:jc w:val="center"/>
            </w:pPr>
          </w:p>
        </w:tc>
      </w:tr>
      <w:tr>
        <w:tblPrEx>
          <w:tblBorders>
            <w:top w:val="single" w:color="4F81BD" w:themeColor="accent1" w:sz="4" w:space="0"/>
            <w:left w:val="single" w:color="4F81BD" w:themeColor="accent1" w:sz="4" w:space="0"/>
            <w:bottom w:val="single" w:color="4F81BD" w:themeColor="accent1" w:sz="4" w:space="0"/>
            <w:right w:val="single" w:color="4F81BD" w:themeColor="accent1" w:sz="4" w:space="0"/>
            <w:insideH w:val="single" w:color="4F81BD" w:themeColor="accent1" w:sz="4" w:space="0"/>
            <w:insideV w:val="single" w:color="4F81BD" w:themeColor="accen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</w:trPr>
        <w:tc>
          <w:tcPr>
            <w:tcW w:w="5815" w:type="dxa"/>
            <w:shd w:val="clear" w:color="auto" w:fill="FFFFFF" w:themeFill="background1"/>
            <w:vAlign w:val="center"/>
          </w:tcPr>
          <w:p>
            <w:pPr>
              <w:pStyle w:val="250"/>
              <w:rPr>
                <w:color w:val="C4BD97" w:themeColor="background2" w:themeShade="BF"/>
              </w:rPr>
            </w:pPr>
          </w:p>
        </w:tc>
        <w:tc>
          <w:tcPr>
            <w:tcW w:w="1427" w:type="dxa"/>
            <w:shd w:val="clear" w:color="auto" w:fill="FFFFFF" w:themeFill="background1"/>
            <w:tcMar>
              <w:left w:w="29" w:type="dxa"/>
              <w:right w:w="29" w:type="dxa"/>
            </w:tcMar>
            <w:vAlign w:val="center"/>
          </w:tcPr>
          <w:p>
            <w:pPr>
              <w:pStyle w:val="250"/>
              <w:jc w:val="center"/>
            </w:pPr>
          </w:p>
        </w:tc>
        <w:tc>
          <w:tcPr>
            <w:tcW w:w="1427" w:type="dxa"/>
            <w:shd w:val="clear" w:color="auto" w:fill="FFFFFF" w:themeFill="background1"/>
            <w:tcMar>
              <w:left w:w="29" w:type="dxa"/>
              <w:right w:w="29" w:type="dxa"/>
            </w:tcMar>
            <w:vAlign w:val="center"/>
          </w:tcPr>
          <w:p>
            <w:pPr>
              <w:pStyle w:val="250"/>
              <w:jc w:val="center"/>
            </w:pPr>
          </w:p>
        </w:tc>
        <w:tc>
          <w:tcPr>
            <w:tcW w:w="1427" w:type="dxa"/>
            <w:shd w:val="clear" w:color="auto" w:fill="FFFFFF" w:themeFill="background1"/>
            <w:tcMar>
              <w:left w:w="29" w:type="dxa"/>
              <w:right w:w="29" w:type="dxa"/>
            </w:tcMar>
            <w:vAlign w:val="center"/>
          </w:tcPr>
          <w:p>
            <w:pPr>
              <w:pStyle w:val="250"/>
              <w:jc w:val="center"/>
            </w:pPr>
          </w:p>
        </w:tc>
        <w:tc>
          <w:tcPr>
            <w:tcW w:w="1427" w:type="dxa"/>
            <w:shd w:val="clear" w:color="auto" w:fill="FFFFFF" w:themeFill="background1"/>
            <w:tcMar>
              <w:left w:w="29" w:type="dxa"/>
              <w:right w:w="29" w:type="dxa"/>
            </w:tcMar>
            <w:vAlign w:val="center"/>
          </w:tcPr>
          <w:p>
            <w:pPr>
              <w:pStyle w:val="250"/>
              <w:jc w:val="center"/>
            </w:pPr>
          </w:p>
        </w:tc>
        <w:tc>
          <w:tcPr>
            <w:tcW w:w="1427" w:type="dxa"/>
            <w:shd w:val="clear" w:color="auto" w:fill="FFFFFF" w:themeFill="background1"/>
            <w:tcMar>
              <w:left w:w="29" w:type="dxa"/>
              <w:right w:w="29" w:type="dxa"/>
            </w:tcMar>
            <w:vAlign w:val="center"/>
          </w:tcPr>
          <w:p>
            <w:pPr>
              <w:pStyle w:val="250"/>
              <w:jc w:val="center"/>
            </w:pPr>
          </w:p>
        </w:tc>
      </w:tr>
      <w:tr>
        <w:tblPrEx>
          <w:tblBorders>
            <w:top w:val="single" w:color="4F81BD" w:themeColor="accent1" w:sz="4" w:space="0"/>
            <w:left w:val="single" w:color="4F81BD" w:themeColor="accent1" w:sz="4" w:space="0"/>
            <w:bottom w:val="single" w:color="4F81BD" w:themeColor="accent1" w:sz="4" w:space="0"/>
            <w:right w:val="single" w:color="4F81BD" w:themeColor="accent1" w:sz="4" w:space="0"/>
            <w:insideH w:val="single" w:color="4F81BD" w:themeColor="accent1" w:sz="4" w:space="0"/>
            <w:insideV w:val="single" w:color="4F81BD" w:themeColor="accen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</w:trPr>
        <w:tc>
          <w:tcPr>
            <w:tcW w:w="5815" w:type="dxa"/>
            <w:shd w:val="clear" w:color="auto" w:fill="FFFFFF" w:themeFill="background1"/>
            <w:vAlign w:val="center"/>
          </w:tcPr>
          <w:p>
            <w:pPr>
              <w:pStyle w:val="250"/>
              <w:rPr>
                <w:color w:val="C4BD97" w:themeColor="background2" w:themeShade="BF"/>
              </w:rPr>
            </w:pPr>
          </w:p>
        </w:tc>
        <w:tc>
          <w:tcPr>
            <w:tcW w:w="1427" w:type="dxa"/>
            <w:shd w:val="clear" w:color="auto" w:fill="FFFFFF" w:themeFill="background1"/>
            <w:tcMar>
              <w:left w:w="29" w:type="dxa"/>
              <w:right w:w="29" w:type="dxa"/>
            </w:tcMar>
            <w:vAlign w:val="center"/>
          </w:tcPr>
          <w:p>
            <w:pPr>
              <w:pStyle w:val="250"/>
              <w:jc w:val="center"/>
            </w:pPr>
          </w:p>
        </w:tc>
        <w:tc>
          <w:tcPr>
            <w:tcW w:w="1427" w:type="dxa"/>
            <w:shd w:val="clear" w:color="auto" w:fill="FFFFFF" w:themeFill="background1"/>
            <w:tcMar>
              <w:left w:w="29" w:type="dxa"/>
              <w:right w:w="29" w:type="dxa"/>
            </w:tcMar>
            <w:vAlign w:val="center"/>
          </w:tcPr>
          <w:p>
            <w:pPr>
              <w:pStyle w:val="250"/>
              <w:jc w:val="center"/>
            </w:pPr>
          </w:p>
        </w:tc>
        <w:tc>
          <w:tcPr>
            <w:tcW w:w="1427" w:type="dxa"/>
            <w:shd w:val="clear" w:color="auto" w:fill="FFFFFF" w:themeFill="background1"/>
            <w:tcMar>
              <w:left w:w="29" w:type="dxa"/>
              <w:right w:w="29" w:type="dxa"/>
            </w:tcMar>
            <w:vAlign w:val="center"/>
          </w:tcPr>
          <w:p>
            <w:pPr>
              <w:pStyle w:val="250"/>
              <w:jc w:val="center"/>
            </w:pPr>
          </w:p>
        </w:tc>
        <w:tc>
          <w:tcPr>
            <w:tcW w:w="1427" w:type="dxa"/>
            <w:shd w:val="clear" w:color="auto" w:fill="FFFFFF" w:themeFill="background1"/>
            <w:tcMar>
              <w:left w:w="29" w:type="dxa"/>
              <w:right w:w="29" w:type="dxa"/>
            </w:tcMar>
            <w:vAlign w:val="center"/>
          </w:tcPr>
          <w:p>
            <w:pPr>
              <w:pStyle w:val="250"/>
              <w:jc w:val="center"/>
            </w:pPr>
          </w:p>
        </w:tc>
        <w:tc>
          <w:tcPr>
            <w:tcW w:w="1427" w:type="dxa"/>
            <w:shd w:val="clear" w:color="auto" w:fill="FFFFFF" w:themeFill="background1"/>
            <w:tcMar>
              <w:left w:w="29" w:type="dxa"/>
              <w:right w:w="29" w:type="dxa"/>
            </w:tcMar>
            <w:vAlign w:val="center"/>
          </w:tcPr>
          <w:p>
            <w:pPr>
              <w:pStyle w:val="250"/>
              <w:jc w:val="center"/>
            </w:pPr>
          </w:p>
        </w:tc>
      </w:tr>
      <w:tr>
        <w:tblPrEx>
          <w:tblBorders>
            <w:top w:val="single" w:color="4F81BD" w:themeColor="accent1" w:sz="4" w:space="0"/>
            <w:left w:val="single" w:color="4F81BD" w:themeColor="accent1" w:sz="4" w:space="0"/>
            <w:bottom w:val="single" w:color="4F81BD" w:themeColor="accent1" w:sz="4" w:space="0"/>
            <w:right w:val="single" w:color="4F81BD" w:themeColor="accent1" w:sz="4" w:space="0"/>
            <w:insideH w:val="single" w:color="4F81BD" w:themeColor="accent1" w:sz="4" w:space="0"/>
            <w:insideV w:val="single" w:color="4F81BD" w:themeColor="accen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</w:trPr>
        <w:tc>
          <w:tcPr>
            <w:tcW w:w="5815" w:type="dxa"/>
            <w:shd w:val="clear" w:color="auto" w:fill="FFFFFF" w:themeFill="background1"/>
            <w:vAlign w:val="center"/>
          </w:tcPr>
          <w:p>
            <w:pPr>
              <w:pStyle w:val="250"/>
              <w:rPr>
                <w:color w:val="C4BD97" w:themeColor="background2" w:themeShade="BF"/>
              </w:rPr>
            </w:pPr>
          </w:p>
        </w:tc>
        <w:tc>
          <w:tcPr>
            <w:tcW w:w="1427" w:type="dxa"/>
            <w:shd w:val="clear" w:color="auto" w:fill="FFFFFF" w:themeFill="background1"/>
            <w:tcMar>
              <w:left w:w="29" w:type="dxa"/>
              <w:right w:w="29" w:type="dxa"/>
            </w:tcMar>
            <w:vAlign w:val="center"/>
          </w:tcPr>
          <w:p>
            <w:pPr>
              <w:pStyle w:val="250"/>
              <w:jc w:val="center"/>
            </w:pPr>
          </w:p>
        </w:tc>
        <w:tc>
          <w:tcPr>
            <w:tcW w:w="1427" w:type="dxa"/>
            <w:shd w:val="clear" w:color="auto" w:fill="FFFFFF" w:themeFill="background1"/>
            <w:tcMar>
              <w:left w:w="29" w:type="dxa"/>
              <w:right w:w="29" w:type="dxa"/>
            </w:tcMar>
            <w:vAlign w:val="center"/>
          </w:tcPr>
          <w:p>
            <w:pPr>
              <w:pStyle w:val="250"/>
              <w:jc w:val="center"/>
            </w:pPr>
          </w:p>
        </w:tc>
        <w:tc>
          <w:tcPr>
            <w:tcW w:w="1427" w:type="dxa"/>
            <w:shd w:val="clear" w:color="auto" w:fill="FFFFFF" w:themeFill="background1"/>
            <w:tcMar>
              <w:left w:w="29" w:type="dxa"/>
              <w:right w:w="29" w:type="dxa"/>
            </w:tcMar>
            <w:vAlign w:val="center"/>
          </w:tcPr>
          <w:p>
            <w:pPr>
              <w:pStyle w:val="250"/>
              <w:jc w:val="center"/>
            </w:pPr>
          </w:p>
        </w:tc>
        <w:tc>
          <w:tcPr>
            <w:tcW w:w="1427" w:type="dxa"/>
            <w:shd w:val="clear" w:color="auto" w:fill="FFFFFF" w:themeFill="background1"/>
            <w:tcMar>
              <w:left w:w="29" w:type="dxa"/>
              <w:right w:w="29" w:type="dxa"/>
            </w:tcMar>
            <w:vAlign w:val="center"/>
          </w:tcPr>
          <w:p>
            <w:pPr>
              <w:pStyle w:val="250"/>
              <w:jc w:val="center"/>
            </w:pPr>
          </w:p>
        </w:tc>
        <w:tc>
          <w:tcPr>
            <w:tcW w:w="1427" w:type="dxa"/>
            <w:shd w:val="clear" w:color="auto" w:fill="FFFFFF" w:themeFill="background1"/>
            <w:tcMar>
              <w:left w:w="29" w:type="dxa"/>
              <w:right w:w="29" w:type="dxa"/>
            </w:tcMar>
            <w:vAlign w:val="center"/>
          </w:tcPr>
          <w:p>
            <w:pPr>
              <w:pStyle w:val="250"/>
              <w:jc w:val="center"/>
            </w:pPr>
          </w:p>
        </w:tc>
      </w:tr>
      <w:tr>
        <w:tblPrEx>
          <w:tblBorders>
            <w:top w:val="single" w:color="4F81BD" w:themeColor="accent1" w:sz="4" w:space="0"/>
            <w:left w:val="single" w:color="4F81BD" w:themeColor="accent1" w:sz="4" w:space="0"/>
            <w:bottom w:val="single" w:color="4F81BD" w:themeColor="accent1" w:sz="4" w:space="0"/>
            <w:right w:val="single" w:color="4F81BD" w:themeColor="accent1" w:sz="4" w:space="0"/>
            <w:insideH w:val="single" w:color="4F81BD" w:themeColor="accent1" w:sz="4" w:space="0"/>
            <w:insideV w:val="single" w:color="4F81BD" w:themeColor="accen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</w:trPr>
        <w:tc>
          <w:tcPr>
            <w:tcW w:w="5815" w:type="dxa"/>
            <w:shd w:val="clear" w:color="auto" w:fill="FFFFFF" w:themeFill="background1"/>
            <w:vAlign w:val="center"/>
          </w:tcPr>
          <w:p>
            <w:pPr>
              <w:pStyle w:val="250"/>
              <w:rPr>
                <w:color w:val="C4BD97" w:themeColor="background2" w:themeShade="BF"/>
              </w:rPr>
            </w:pPr>
          </w:p>
        </w:tc>
        <w:tc>
          <w:tcPr>
            <w:tcW w:w="1427" w:type="dxa"/>
            <w:shd w:val="clear" w:color="auto" w:fill="FFFFFF" w:themeFill="background1"/>
            <w:tcMar>
              <w:left w:w="29" w:type="dxa"/>
              <w:right w:w="29" w:type="dxa"/>
            </w:tcMar>
            <w:vAlign w:val="center"/>
          </w:tcPr>
          <w:p>
            <w:pPr>
              <w:pStyle w:val="250"/>
              <w:jc w:val="center"/>
            </w:pPr>
          </w:p>
        </w:tc>
        <w:tc>
          <w:tcPr>
            <w:tcW w:w="1427" w:type="dxa"/>
            <w:shd w:val="clear" w:color="auto" w:fill="FFFFFF" w:themeFill="background1"/>
            <w:tcMar>
              <w:left w:w="29" w:type="dxa"/>
              <w:right w:w="29" w:type="dxa"/>
            </w:tcMar>
            <w:vAlign w:val="center"/>
          </w:tcPr>
          <w:p>
            <w:pPr>
              <w:pStyle w:val="250"/>
              <w:jc w:val="center"/>
            </w:pPr>
          </w:p>
        </w:tc>
        <w:tc>
          <w:tcPr>
            <w:tcW w:w="1427" w:type="dxa"/>
            <w:shd w:val="clear" w:color="auto" w:fill="FFFFFF" w:themeFill="background1"/>
            <w:tcMar>
              <w:left w:w="29" w:type="dxa"/>
              <w:right w:w="29" w:type="dxa"/>
            </w:tcMar>
            <w:vAlign w:val="center"/>
          </w:tcPr>
          <w:p>
            <w:pPr>
              <w:pStyle w:val="250"/>
              <w:jc w:val="center"/>
            </w:pPr>
          </w:p>
        </w:tc>
        <w:tc>
          <w:tcPr>
            <w:tcW w:w="1427" w:type="dxa"/>
            <w:shd w:val="clear" w:color="auto" w:fill="FFFFFF" w:themeFill="background1"/>
            <w:tcMar>
              <w:left w:w="29" w:type="dxa"/>
              <w:right w:w="29" w:type="dxa"/>
            </w:tcMar>
            <w:vAlign w:val="center"/>
          </w:tcPr>
          <w:p>
            <w:pPr>
              <w:pStyle w:val="250"/>
              <w:jc w:val="center"/>
            </w:pPr>
          </w:p>
        </w:tc>
        <w:tc>
          <w:tcPr>
            <w:tcW w:w="1427" w:type="dxa"/>
            <w:shd w:val="clear" w:color="auto" w:fill="FFFFFF" w:themeFill="background1"/>
            <w:tcMar>
              <w:left w:w="29" w:type="dxa"/>
              <w:right w:w="29" w:type="dxa"/>
            </w:tcMar>
            <w:vAlign w:val="center"/>
          </w:tcPr>
          <w:p>
            <w:pPr>
              <w:pStyle w:val="250"/>
              <w:jc w:val="center"/>
            </w:pPr>
          </w:p>
        </w:tc>
      </w:tr>
      <w:tr>
        <w:tblPrEx>
          <w:tblBorders>
            <w:top w:val="single" w:color="4F81BD" w:themeColor="accent1" w:sz="4" w:space="0"/>
            <w:left w:val="single" w:color="4F81BD" w:themeColor="accent1" w:sz="4" w:space="0"/>
            <w:bottom w:val="single" w:color="4F81BD" w:themeColor="accent1" w:sz="4" w:space="0"/>
            <w:right w:val="single" w:color="4F81BD" w:themeColor="accent1" w:sz="4" w:space="0"/>
            <w:insideH w:val="single" w:color="4F81BD" w:themeColor="accent1" w:sz="4" w:space="0"/>
            <w:insideV w:val="single" w:color="4F81BD" w:themeColor="accen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</w:trPr>
        <w:tc>
          <w:tcPr>
            <w:tcW w:w="5815" w:type="dxa"/>
            <w:shd w:val="clear" w:color="auto" w:fill="FFFFFF" w:themeFill="background1"/>
            <w:vAlign w:val="center"/>
          </w:tcPr>
          <w:p>
            <w:pPr>
              <w:pStyle w:val="250"/>
              <w:rPr>
                <w:color w:val="C4BD97" w:themeColor="background2" w:themeShade="BF"/>
              </w:rPr>
            </w:pPr>
          </w:p>
        </w:tc>
        <w:tc>
          <w:tcPr>
            <w:tcW w:w="1427" w:type="dxa"/>
            <w:shd w:val="clear" w:color="auto" w:fill="FFFFFF" w:themeFill="background1"/>
            <w:tcMar>
              <w:left w:w="29" w:type="dxa"/>
              <w:right w:w="29" w:type="dxa"/>
            </w:tcMar>
            <w:vAlign w:val="center"/>
          </w:tcPr>
          <w:p>
            <w:pPr>
              <w:pStyle w:val="250"/>
              <w:jc w:val="center"/>
            </w:pPr>
          </w:p>
        </w:tc>
        <w:tc>
          <w:tcPr>
            <w:tcW w:w="1427" w:type="dxa"/>
            <w:shd w:val="clear" w:color="auto" w:fill="FFFFFF" w:themeFill="background1"/>
            <w:tcMar>
              <w:left w:w="29" w:type="dxa"/>
              <w:right w:w="29" w:type="dxa"/>
            </w:tcMar>
            <w:vAlign w:val="center"/>
          </w:tcPr>
          <w:p>
            <w:pPr>
              <w:pStyle w:val="250"/>
              <w:jc w:val="center"/>
            </w:pPr>
          </w:p>
        </w:tc>
        <w:tc>
          <w:tcPr>
            <w:tcW w:w="1427" w:type="dxa"/>
            <w:shd w:val="clear" w:color="auto" w:fill="FFFFFF" w:themeFill="background1"/>
            <w:tcMar>
              <w:left w:w="29" w:type="dxa"/>
              <w:right w:w="29" w:type="dxa"/>
            </w:tcMar>
            <w:vAlign w:val="center"/>
          </w:tcPr>
          <w:p>
            <w:pPr>
              <w:pStyle w:val="250"/>
              <w:jc w:val="center"/>
            </w:pPr>
          </w:p>
        </w:tc>
        <w:tc>
          <w:tcPr>
            <w:tcW w:w="1427" w:type="dxa"/>
            <w:shd w:val="clear" w:color="auto" w:fill="FFFFFF" w:themeFill="background1"/>
            <w:tcMar>
              <w:left w:w="29" w:type="dxa"/>
              <w:right w:w="29" w:type="dxa"/>
            </w:tcMar>
            <w:vAlign w:val="center"/>
          </w:tcPr>
          <w:p>
            <w:pPr>
              <w:pStyle w:val="250"/>
              <w:jc w:val="center"/>
            </w:pPr>
          </w:p>
        </w:tc>
        <w:tc>
          <w:tcPr>
            <w:tcW w:w="1427" w:type="dxa"/>
            <w:shd w:val="clear" w:color="auto" w:fill="FFFFFF" w:themeFill="background1"/>
            <w:tcMar>
              <w:left w:w="29" w:type="dxa"/>
              <w:right w:w="29" w:type="dxa"/>
            </w:tcMar>
            <w:vAlign w:val="center"/>
          </w:tcPr>
          <w:p>
            <w:pPr>
              <w:pStyle w:val="250"/>
              <w:jc w:val="center"/>
            </w:pPr>
          </w:p>
        </w:tc>
      </w:tr>
      <w:tr>
        <w:tblPrEx>
          <w:tblBorders>
            <w:top w:val="single" w:color="4F81BD" w:themeColor="accent1" w:sz="4" w:space="0"/>
            <w:left w:val="single" w:color="4F81BD" w:themeColor="accent1" w:sz="4" w:space="0"/>
            <w:bottom w:val="single" w:color="4F81BD" w:themeColor="accent1" w:sz="4" w:space="0"/>
            <w:right w:val="single" w:color="4F81BD" w:themeColor="accent1" w:sz="4" w:space="0"/>
            <w:insideH w:val="single" w:color="4F81BD" w:themeColor="accent1" w:sz="4" w:space="0"/>
            <w:insideV w:val="single" w:color="4F81BD" w:themeColor="accen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</w:trPr>
        <w:tc>
          <w:tcPr>
            <w:tcW w:w="5815" w:type="dxa"/>
            <w:shd w:val="clear" w:color="auto" w:fill="FFFFFF" w:themeFill="background1"/>
            <w:vAlign w:val="center"/>
          </w:tcPr>
          <w:p>
            <w:pPr>
              <w:pStyle w:val="250"/>
              <w:rPr>
                <w:color w:val="C4BD97" w:themeColor="background2" w:themeShade="BF"/>
              </w:rPr>
            </w:pPr>
          </w:p>
        </w:tc>
        <w:tc>
          <w:tcPr>
            <w:tcW w:w="1427" w:type="dxa"/>
            <w:shd w:val="clear" w:color="auto" w:fill="FFFFFF" w:themeFill="background1"/>
            <w:tcMar>
              <w:left w:w="29" w:type="dxa"/>
              <w:right w:w="29" w:type="dxa"/>
            </w:tcMar>
            <w:vAlign w:val="center"/>
          </w:tcPr>
          <w:p>
            <w:pPr>
              <w:pStyle w:val="250"/>
              <w:jc w:val="center"/>
            </w:pPr>
          </w:p>
        </w:tc>
        <w:tc>
          <w:tcPr>
            <w:tcW w:w="1427" w:type="dxa"/>
            <w:shd w:val="clear" w:color="auto" w:fill="FFFFFF" w:themeFill="background1"/>
            <w:tcMar>
              <w:left w:w="29" w:type="dxa"/>
              <w:right w:w="29" w:type="dxa"/>
            </w:tcMar>
            <w:vAlign w:val="center"/>
          </w:tcPr>
          <w:p>
            <w:pPr>
              <w:pStyle w:val="250"/>
              <w:jc w:val="center"/>
            </w:pPr>
          </w:p>
        </w:tc>
        <w:tc>
          <w:tcPr>
            <w:tcW w:w="1427" w:type="dxa"/>
            <w:shd w:val="clear" w:color="auto" w:fill="FFFFFF" w:themeFill="background1"/>
            <w:tcMar>
              <w:left w:w="29" w:type="dxa"/>
              <w:right w:w="29" w:type="dxa"/>
            </w:tcMar>
            <w:vAlign w:val="center"/>
          </w:tcPr>
          <w:p>
            <w:pPr>
              <w:pStyle w:val="250"/>
              <w:jc w:val="center"/>
            </w:pPr>
          </w:p>
        </w:tc>
        <w:tc>
          <w:tcPr>
            <w:tcW w:w="1427" w:type="dxa"/>
            <w:shd w:val="clear" w:color="auto" w:fill="FFFFFF" w:themeFill="background1"/>
            <w:tcMar>
              <w:left w:w="29" w:type="dxa"/>
              <w:right w:w="29" w:type="dxa"/>
            </w:tcMar>
            <w:vAlign w:val="center"/>
          </w:tcPr>
          <w:p>
            <w:pPr>
              <w:pStyle w:val="250"/>
              <w:jc w:val="center"/>
            </w:pPr>
          </w:p>
        </w:tc>
        <w:tc>
          <w:tcPr>
            <w:tcW w:w="1427" w:type="dxa"/>
            <w:shd w:val="clear" w:color="auto" w:fill="FFFFFF" w:themeFill="background1"/>
            <w:tcMar>
              <w:left w:w="29" w:type="dxa"/>
              <w:right w:w="29" w:type="dxa"/>
            </w:tcMar>
            <w:vAlign w:val="center"/>
          </w:tcPr>
          <w:p>
            <w:pPr>
              <w:pStyle w:val="250"/>
              <w:jc w:val="center"/>
            </w:pPr>
          </w:p>
        </w:tc>
      </w:tr>
    </w:tbl>
    <w:p/>
    <w:p/>
    <w:p/>
    <w:p>
      <w:pPr>
        <w:tabs>
          <w:tab w:val="left" w:pos="5544"/>
        </w:tabs>
      </w:pPr>
    </w:p>
    <w:sectPr>
      <w:footerReference r:id="rId3" w:type="default"/>
      <w:footnotePr>
        <w:numRestart w:val="eachPage"/>
      </w:footnotePr>
      <w:endnotePr>
        <w:numFmt w:val="decimal"/>
        <w:numStart w:val="0"/>
      </w:endnotePr>
      <w:pgSz w:w="15840" w:h="12240" w:orient="landscape"/>
      <w:pgMar w:top="1440" w:right="1440" w:bottom="1440" w:left="1440" w:header="720" w:footer="864" w:gutter="0"/>
      <w:cols w:space="720" w:num="1"/>
      <w:titlePg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Bahnschrift Light Condensed">
    <w:panose1 w:val="020B0502040204020203"/>
    <w:charset w:val="00"/>
    <w:family w:val="auto"/>
    <w:pitch w:val="default"/>
    <w:sig w:usb0="800002C7" w:usb1="00000002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</w:p>
  <w:p>
    <w:pPr>
      <w:jc w:val="center"/>
    </w:pPr>
    <w:sdt>
      <w:sdtPr>
        <w:id w:val="1834949902"/>
        <w:docPartObj>
          <w:docPartGallery w:val="autotext"/>
        </w:docPartObj>
      </w:sdt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2</w:t>
        </w:r>
        <w:r>
          <w:fldChar w:fldCharType="end"/>
        </w:r>
      </w:sdtContent>
    </w:sdt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5"/>
      <w:lvlText w:val="%1."/>
      <w:lvlJc w:val="left"/>
      <w:pPr>
        <w:tabs>
          <w:tab w:val="left" w:pos="1800"/>
        </w:tabs>
        <w:ind w:left="180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64"/>
      <w:lvlText w:val="%1."/>
      <w:lvlJc w:val="left"/>
      <w:pPr>
        <w:tabs>
          <w:tab w:val="left" w:pos="1440"/>
        </w:tabs>
        <w:ind w:left="144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63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3">
    <w:nsid w:val="FFFFFF7F"/>
    <w:multiLevelType w:val="singleLevel"/>
    <w:tmpl w:val="FFFFFF7F"/>
    <w:lvl w:ilvl="0" w:tentative="0">
      <w:start w:val="1"/>
      <w:numFmt w:val="decimal"/>
      <w:pStyle w:val="62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4">
    <w:nsid w:val="FFFFFF80"/>
    <w:multiLevelType w:val="singleLevel"/>
    <w:tmpl w:val="FFFFFF80"/>
    <w:lvl w:ilvl="0" w:tentative="0">
      <w:start w:val="1"/>
      <w:numFmt w:val="bullet"/>
      <w:pStyle w:val="55"/>
      <w:lvlText w:val=""/>
      <w:lvlJc w:val="left"/>
      <w:pPr>
        <w:tabs>
          <w:tab w:val="left" w:pos="1800"/>
        </w:tabs>
        <w:ind w:left="1800" w:hanging="360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FFFFFF81"/>
    <w:lvl w:ilvl="0" w:tentative="0">
      <w:start w:val="1"/>
      <w:numFmt w:val="bullet"/>
      <w:pStyle w:val="54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FFFFFF82"/>
    <w:lvl w:ilvl="0" w:tentative="0">
      <w:start w:val="1"/>
      <w:numFmt w:val="bullet"/>
      <w:pStyle w:val="53"/>
      <w:lvlText w:val=""/>
      <w:lvlJc w:val="left"/>
      <w:pPr>
        <w:tabs>
          <w:tab w:val="left" w:pos="1080"/>
        </w:tabs>
        <w:ind w:left="1080" w:hanging="360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FFFFFF83"/>
    <w:lvl w:ilvl="0" w:tentative="0">
      <w:start w:val="1"/>
      <w:numFmt w:val="bullet"/>
      <w:pStyle w:val="52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FFFFFF88"/>
    <w:lvl w:ilvl="0" w:tentative="0">
      <w:start w:val="1"/>
      <w:numFmt w:val="decimal"/>
      <w:pStyle w:val="61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>
    <w:nsid w:val="FFFFFF89"/>
    <w:multiLevelType w:val="singleLevel"/>
    <w:tmpl w:val="FFFFFF89"/>
    <w:lvl w:ilvl="0" w:tentative="0">
      <w:start w:val="1"/>
      <w:numFmt w:val="bullet"/>
      <w:pStyle w:val="51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10">
    <w:nsid w:val="5DF71092"/>
    <w:multiLevelType w:val="multilevel"/>
    <w:tmpl w:val="5DF71092"/>
    <w:lvl w:ilvl="0" w:tentative="0">
      <w:start w:val="1"/>
      <w:numFmt w:val="bullet"/>
      <w:pStyle w:val="245"/>
      <w:lvlText w:val=""/>
      <w:lvlJc w:val="left"/>
      <w:pPr>
        <w:ind w:left="720" w:hanging="360"/>
      </w:pPr>
      <w:rPr>
        <w:rFonts w:hint="default" w:ascii="Symbol" w:hAnsi="Symbol"/>
        <w:b w:val="0"/>
        <w:i w:val="0"/>
        <w:sz w:val="16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 w:val="1"/>
  <w:bordersDoNotSurroundHeader w:val="1"/>
  <w:bordersDoNotSurroundFooter w:val="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attachedTemplate r:id="rId1"/>
  <w:documentProtection w:enforcement="0"/>
  <w:defaultTabStop w:val="720"/>
  <w:doNotHyphenateCaps/>
  <w:drawingGridHorizontalSpacing w:val="100"/>
  <w:drawingGridVerticalSpacing w:val="0"/>
  <w:displayHorizontalDrawingGridEvery w:val="0"/>
  <w:displayVerticalDrawingGridEvery w:val="0"/>
  <w:doNotShadeFormData w:val="1"/>
  <w:noPunctuationKerning w:val="1"/>
  <w:characterSpacingControl w:val="doNotCompress"/>
  <w:footnotePr>
    <w:numRestart w:val="eachPage"/>
  </w:footnotePr>
  <w:endnotePr>
    <w:pos w:val="sectEnd"/>
    <w:numFmt w:val="decimal"/>
    <w:numStart w:val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0465"/>
    <w:rsid w:val="0001421C"/>
    <w:rsid w:val="00024310"/>
    <w:rsid w:val="000444B2"/>
    <w:rsid w:val="00065416"/>
    <w:rsid w:val="000A491F"/>
    <w:rsid w:val="000D0C12"/>
    <w:rsid w:val="000E154C"/>
    <w:rsid w:val="000F0EAF"/>
    <w:rsid w:val="000F3308"/>
    <w:rsid w:val="00122DFE"/>
    <w:rsid w:val="001509B3"/>
    <w:rsid w:val="00190A16"/>
    <w:rsid w:val="001A1A66"/>
    <w:rsid w:val="001C6491"/>
    <w:rsid w:val="001C6D75"/>
    <w:rsid w:val="001C7CC5"/>
    <w:rsid w:val="002202C1"/>
    <w:rsid w:val="0023361E"/>
    <w:rsid w:val="0025659A"/>
    <w:rsid w:val="0026082B"/>
    <w:rsid w:val="002642C8"/>
    <w:rsid w:val="00273896"/>
    <w:rsid w:val="00284972"/>
    <w:rsid w:val="002B2A15"/>
    <w:rsid w:val="002B5C70"/>
    <w:rsid w:val="002D2AEE"/>
    <w:rsid w:val="002F1562"/>
    <w:rsid w:val="0034428D"/>
    <w:rsid w:val="00356360"/>
    <w:rsid w:val="003A6982"/>
    <w:rsid w:val="003B295C"/>
    <w:rsid w:val="003B5907"/>
    <w:rsid w:val="003C24AB"/>
    <w:rsid w:val="003F155C"/>
    <w:rsid w:val="003F3F31"/>
    <w:rsid w:val="004169D3"/>
    <w:rsid w:val="00455C97"/>
    <w:rsid w:val="004D475E"/>
    <w:rsid w:val="004F21C8"/>
    <w:rsid w:val="004F27A2"/>
    <w:rsid w:val="004F655D"/>
    <w:rsid w:val="004F7D07"/>
    <w:rsid w:val="005136C7"/>
    <w:rsid w:val="005156F2"/>
    <w:rsid w:val="00534827"/>
    <w:rsid w:val="00556208"/>
    <w:rsid w:val="00565A79"/>
    <w:rsid w:val="00575AFD"/>
    <w:rsid w:val="0058681C"/>
    <w:rsid w:val="00593B5B"/>
    <w:rsid w:val="00596B42"/>
    <w:rsid w:val="00597FD9"/>
    <w:rsid w:val="005D7330"/>
    <w:rsid w:val="006114C6"/>
    <w:rsid w:val="00615C11"/>
    <w:rsid w:val="00616FAB"/>
    <w:rsid w:val="00655DC0"/>
    <w:rsid w:val="00656E99"/>
    <w:rsid w:val="00687447"/>
    <w:rsid w:val="006B30F5"/>
    <w:rsid w:val="006D7CC9"/>
    <w:rsid w:val="006E701F"/>
    <w:rsid w:val="006E7276"/>
    <w:rsid w:val="00747C03"/>
    <w:rsid w:val="00754B56"/>
    <w:rsid w:val="007643DD"/>
    <w:rsid w:val="0077363A"/>
    <w:rsid w:val="007816DB"/>
    <w:rsid w:val="007A4C07"/>
    <w:rsid w:val="007C274B"/>
    <w:rsid w:val="007D11F5"/>
    <w:rsid w:val="007E7D01"/>
    <w:rsid w:val="00802B12"/>
    <w:rsid w:val="008032AF"/>
    <w:rsid w:val="0082362D"/>
    <w:rsid w:val="0085019F"/>
    <w:rsid w:val="00853CCA"/>
    <w:rsid w:val="008A078F"/>
    <w:rsid w:val="008C62A2"/>
    <w:rsid w:val="008D1469"/>
    <w:rsid w:val="008E1C6F"/>
    <w:rsid w:val="008F159D"/>
    <w:rsid w:val="0090295D"/>
    <w:rsid w:val="00953298"/>
    <w:rsid w:val="009758F2"/>
    <w:rsid w:val="009819F6"/>
    <w:rsid w:val="009C328A"/>
    <w:rsid w:val="009D0465"/>
    <w:rsid w:val="009D74B2"/>
    <w:rsid w:val="00A30EC5"/>
    <w:rsid w:val="00A32550"/>
    <w:rsid w:val="00A7377D"/>
    <w:rsid w:val="00A77B8A"/>
    <w:rsid w:val="00AD078D"/>
    <w:rsid w:val="00AF0969"/>
    <w:rsid w:val="00AF11CE"/>
    <w:rsid w:val="00B01FF4"/>
    <w:rsid w:val="00B05F9B"/>
    <w:rsid w:val="00B15AF0"/>
    <w:rsid w:val="00B5551A"/>
    <w:rsid w:val="00B72870"/>
    <w:rsid w:val="00B81E86"/>
    <w:rsid w:val="00BA312D"/>
    <w:rsid w:val="00BB4009"/>
    <w:rsid w:val="00BC4B85"/>
    <w:rsid w:val="00BC5E05"/>
    <w:rsid w:val="00C136D7"/>
    <w:rsid w:val="00C41E4F"/>
    <w:rsid w:val="00C57941"/>
    <w:rsid w:val="00CB5A81"/>
    <w:rsid w:val="00D1004C"/>
    <w:rsid w:val="00D56834"/>
    <w:rsid w:val="00DA1819"/>
    <w:rsid w:val="00DA59E2"/>
    <w:rsid w:val="00DA5FD4"/>
    <w:rsid w:val="00DB1EA9"/>
    <w:rsid w:val="00DD18B9"/>
    <w:rsid w:val="00DD697E"/>
    <w:rsid w:val="00E13349"/>
    <w:rsid w:val="00E352B3"/>
    <w:rsid w:val="00E41974"/>
    <w:rsid w:val="00E45548"/>
    <w:rsid w:val="00E4782C"/>
    <w:rsid w:val="00E70F28"/>
    <w:rsid w:val="00E723DC"/>
    <w:rsid w:val="00E963F7"/>
    <w:rsid w:val="00EA7139"/>
    <w:rsid w:val="00EC0D3E"/>
    <w:rsid w:val="00EC1567"/>
    <w:rsid w:val="00EC7C5F"/>
    <w:rsid w:val="00EE7945"/>
    <w:rsid w:val="00EF3E04"/>
    <w:rsid w:val="00F01CA8"/>
    <w:rsid w:val="00F50CE4"/>
    <w:rsid w:val="00F54CEB"/>
    <w:rsid w:val="00F73A44"/>
    <w:rsid w:val="00F76F1D"/>
    <w:rsid w:val="00F85936"/>
    <w:rsid w:val="00FA73C6"/>
    <w:rsid w:val="00FA7769"/>
    <w:rsid w:val="00FA783E"/>
    <w:rsid w:val="00FB5196"/>
    <w:rsid w:val="00FE09D6"/>
    <w:rsid w:val="173D710F"/>
    <w:rsid w:val="53090252"/>
    <w:rsid w:val="5CFD1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qFormat="1" w:uiPriority="99" w:name="index 3"/>
    <w:lsdException w:uiPriority="99" w:name="index 4"/>
    <w:lsdException w:qFormat="1" w:uiPriority="99" w:name="index 5"/>
    <w:lsdException w:qFormat="1" w:uiPriority="99" w:name="index 6"/>
    <w:lsdException w:qFormat="1" w:uiPriority="99" w:name="index 7"/>
    <w:lsdException w:qFormat="1" w:uiPriority="99" w:name="index 8"/>
    <w:lsdException w:qFormat="1" w:uiPriority="99" w:name="index 9"/>
    <w:lsdException w:uiPriority="39" w:name="toc 1"/>
    <w:lsdException w:qFormat="1" w:uiPriority="39" w:name="toc 2"/>
    <w:lsdException w:uiPriority="39" w:name="toc 3"/>
    <w:lsdException w:qFormat="1" w:uiPriority="39" w:name="toc 4"/>
    <w:lsdException w:qFormat="1" w:uiPriority="39" w:name="toc 5"/>
    <w:lsdException w:qFormat="1" w:uiPriority="39" w:name="toc 6"/>
    <w:lsdException w:qFormat="1" w:uiPriority="39" w:name="toc 7"/>
    <w:lsdException w:qFormat="1" w:uiPriority="39" w:name="toc 8"/>
    <w:lsdException w:qFormat="1" w:uiPriority="39" w:name="toc 9"/>
    <w:lsdException w:qFormat="1" w:uiPriority="99" w:name="Normal Indent"/>
    <w:lsdException w:qFormat="1" w:uiPriority="99" w:name="footnote text"/>
    <w:lsdException w:qFormat="1"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qFormat="1" w:uiPriority="99" w:name="table of figures"/>
    <w:lsdException w:qFormat="1" w:uiPriority="99" w:name="envelope address"/>
    <w:lsdException w:qFormat="1" w:uiPriority="99" w:name="envelope return"/>
    <w:lsdException w:qFormat="1" w:uiPriority="99" w:name="footnote reference"/>
    <w:lsdException w:qFormat="1" w:uiPriority="99" w:name="annotation reference"/>
    <w:lsdException w:qFormat="1" w:uiPriority="99" w:name="line number"/>
    <w:lsdException w:qFormat="1" w:uiPriority="99" w:name="page number"/>
    <w:lsdException w:qFormat="1" w:uiPriority="99" w:name="endnote reference"/>
    <w:lsdException w:qFormat="1" w:uiPriority="99" w:name="endnote text"/>
    <w:lsdException w:qFormat="1" w:uiPriority="99" w:name="table of authorities"/>
    <w:lsdException w:qFormat="1" w:uiPriority="99" w:name="macro"/>
    <w:lsdException w:qFormat="1" w:uiPriority="99" w:name="toa heading"/>
    <w:lsdException w:uiPriority="99" w:name="List"/>
    <w:lsdException w:qFormat="1" w:uiPriority="99" w:name="List Bullet"/>
    <w:lsdException w:qFormat="1" w:uiPriority="99" w:name="List Number"/>
    <w:lsdException w:uiPriority="99" w:name="List 2"/>
    <w:lsdException w:qFormat="1" w:uiPriority="99" w:name="List 3"/>
    <w:lsdException w:qFormat="1" w:uiPriority="99" w:name="List 4"/>
    <w:lsdException w:qFormat="1" w:uiPriority="99" w:name="List 5"/>
    <w:lsdException w:qFormat="1" w:uiPriority="99" w:name="List Bullet 2"/>
    <w:lsdException w:qFormat="1" w:uiPriority="99" w:name="List Bullet 3"/>
    <w:lsdException w:qFormat="1" w:uiPriority="99" w:name="List Bullet 4"/>
    <w:lsdException w:qFormat="1" w:uiPriority="99" w:name="List Bullet 5"/>
    <w:lsdException w:uiPriority="99" w:name="List Number 2"/>
    <w:lsdException w:qFormat="1" w:uiPriority="99" w:name="List Number 3"/>
    <w:lsdException w:qFormat="1" w:uiPriority="99" w:name="List Number 4"/>
    <w:lsdException w:qFormat="1" w:uiPriority="99" w:name="List Number 5"/>
    <w:lsdException w:qFormat="1" w:uiPriority="10" w:name="Title"/>
    <w:lsdException w:qFormat="1" w:uiPriority="99" w:name="Closing"/>
    <w:lsdException w:qFormat="1" w:uiPriority="99" w:semiHidden="0" w:name="Signature"/>
    <w:lsdException w:uiPriority="1" w:name="Default Paragraph Font"/>
    <w:lsdException w:qFormat="1" w:uiPriority="99" w:name="Body Text"/>
    <w:lsdException w:uiPriority="99" w:name="Body Text Indent"/>
    <w:lsdException w:uiPriority="99" w:name="List Continue"/>
    <w:lsdException w:qFormat="1" w:uiPriority="99" w:name="List Continue 2"/>
    <w:lsdException w:qFormat="1" w:uiPriority="99" w:name="List Continue 3"/>
    <w:lsdException w:qFormat="1" w:uiPriority="99" w:name="List Continue 4"/>
    <w:lsdException w:qFormat="1" w:uiPriority="99" w:name="List Continue 5"/>
    <w:lsdException w:qFormat="1" w:uiPriority="99" w:name="Message Header"/>
    <w:lsdException w:qFormat="1" w:unhideWhenUsed="0" w:uiPriority="11" w:semiHidden="0" w:name="Subtitle"/>
    <w:lsdException w:qFormat="1" w:uiPriority="99" w:name="Salutation"/>
    <w:lsdException w:qFormat="1" w:uiPriority="99" w:name="Date"/>
    <w:lsdException w:uiPriority="99" w:name="Body Text First Indent"/>
    <w:lsdException w:qFormat="1" w:uiPriority="99" w:name="Body Text First Indent 2"/>
    <w:lsdException w:qFormat="1" w:uiPriority="99" w:name="Note Heading"/>
    <w:lsdException w:uiPriority="99" w:name="Body Text 2"/>
    <w:lsdException w:qFormat="1" w:uiPriority="99" w:name="Body Text 3"/>
    <w:lsdException w:qFormat="1" w:uiPriority="99" w:name="Body Text Indent 2"/>
    <w:lsdException w:uiPriority="99" w:name="Body Text Indent 3"/>
    <w:lsdException w:uiPriority="99" w:name="Block Text"/>
    <w:lsdException w:qFormat="1" w:uiPriority="99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qFormat="1" w:uiPriority="99" w:name="Plain Text"/>
    <w:lsdException w:qFormat="1" w:uiPriority="99" w:name="E-mail Signature"/>
    <w:lsdException w:uiPriority="99" w:name="Normal (Web)"/>
    <w:lsdException w:qFormat="1" w:uiPriority="99" w:name="HTML Acronym"/>
    <w:lsdException w:uiPriority="99" w:name="HTML Address"/>
    <w:lsdException w:qFormat="1" w:uiPriority="99" w:name="HTML Cite"/>
    <w:lsdException w:qFormat="1" w:uiPriority="99" w:name="HTML Code"/>
    <w:lsdException w:qFormat="1" w:uiPriority="99" w:name="HTML Definition"/>
    <w:lsdException w:qFormat="1" w:uiPriority="99" w:name="HTML Keyboard"/>
    <w:lsdException w:qFormat="1" w:uiPriority="99" w:name="HTML Preformatted"/>
    <w:lsdException w:qFormat="1" w:uiPriority="99" w:name="HTML Sample"/>
    <w:lsdException w:qFormat="1" w:uiPriority="99" w:name="HTML Typewriter"/>
    <w:lsdException w:qFormat="1" w:uiPriority="99" w:name="HTML Variable"/>
    <w:lsdException w:qFormat="1" w:uiPriority="99" w:name="Normal Table"/>
    <w:lsdException w:qFormat="1" w:uiPriority="99" w:name="annotation subject"/>
    <w:lsdException w:qFormat="1" w:uiPriority="99" w:name="Table Simple 1"/>
    <w:lsdException w:qFormat="1" w:uiPriority="99" w:name="Table Simple 2"/>
    <w:lsdException w:qFormat="1" w:uiPriority="99" w:name="Table Simple 3"/>
    <w:lsdException w:qFormat="1" w:uiPriority="99" w:name="Table Classic 1"/>
    <w:lsdException w:qFormat="1" w:uiPriority="99" w:name="Table Classic 2"/>
    <w:lsdException w:qFormat="1" w:uiPriority="99" w:name="Table Classic 3"/>
    <w:lsdException w:qFormat="1" w:uiPriority="99" w:name="Table Classic 4"/>
    <w:lsdException w:qFormat="1" w:uiPriority="99" w:name="Table Colorful 1"/>
    <w:lsdException w:qFormat="1" w:uiPriority="99" w:name="Table Colorful 2"/>
    <w:lsdException w:qFormat="1" w:uiPriority="99" w:name="Table Colorful 3"/>
    <w:lsdException w:qFormat="1" w:uiPriority="99" w:name="Table Columns 1"/>
    <w:lsdException w:qFormat="1" w:uiPriority="99" w:name="Table Columns 2"/>
    <w:lsdException w:qFormat="1" w:uiPriority="99" w:name="Table Columns 3"/>
    <w:lsdException w:qFormat="1" w:uiPriority="99" w:name="Table Columns 4"/>
    <w:lsdException w:qFormat="1" w:uiPriority="99" w:name="Table Columns 5"/>
    <w:lsdException w:qFormat="1" w:uiPriority="99" w:name="Table Grid 1"/>
    <w:lsdException w:qFormat="1" w:uiPriority="99" w:name="Table Grid 2"/>
    <w:lsdException w:qFormat="1" w:uiPriority="99" w:name="Table Grid 3"/>
    <w:lsdException w:qFormat="1" w:uiPriority="99" w:name="Table Grid 4"/>
    <w:lsdException w:qFormat="1" w:uiPriority="99" w:name="Table Grid 5"/>
    <w:lsdException w:qFormat="1" w:uiPriority="99" w:name="Table Grid 6"/>
    <w:lsdException w:qFormat="1" w:uiPriority="99" w:name="Table Grid 7"/>
    <w:lsdException w:qFormat="1" w:uiPriority="99" w:name="Table Grid 8"/>
    <w:lsdException w:qFormat="1" w:uiPriority="99" w:name="Table List 1"/>
    <w:lsdException w:qFormat="1" w:uiPriority="99" w:name="Table List 2"/>
    <w:lsdException w:qFormat="1" w:uiPriority="99" w:name="Table List 3"/>
    <w:lsdException w:qFormat="1" w:uiPriority="99" w:name="Table List 4"/>
    <w:lsdException w:qFormat="1" w:uiPriority="99" w:name="Table List 5"/>
    <w:lsdException w:qFormat="1" w:uiPriority="99" w:name="Table List 6"/>
    <w:lsdException w:qFormat="1" w:uiPriority="99" w:name="Table List 7"/>
    <w:lsdException w:qFormat="1" w:uiPriority="99" w:name="Table List 8"/>
    <w:lsdException w:qFormat="1" w:uiPriority="99" w:name="Table 3D effects 1"/>
    <w:lsdException w:qFormat="1" w:uiPriority="99" w:name="Table 3D effects 2"/>
    <w:lsdException w:qFormat="1" w:uiPriority="99" w:name="Table 3D effects 3"/>
    <w:lsdException w:qFormat="1" w:uiPriority="99" w:name="Table Contemporary"/>
    <w:lsdException w:qFormat="1" w:uiPriority="99" w:name="Table Elegant"/>
    <w:lsdException w:qFormat="1" w:uiPriority="99" w:name="Table Professional"/>
    <w:lsdException w:qFormat="1" w:uiPriority="99" w:name="Table Subtle 1"/>
    <w:lsdException w:qFormat="1" w:uiPriority="99" w:name="Table Subtle 2"/>
    <w:lsdException w:qFormat="1" w:uiPriority="99" w:name="Table Web 1"/>
    <w:lsdException w:qFormat="1" w:uiPriority="99" w:name="Table Web 2"/>
    <w:lsdException w:qFormat="1" w:uiPriority="99" w:name="Table Web 3"/>
    <w:lsdException w:uiPriority="99" w:name="Balloon Text"/>
    <w:lsdException w:qFormat="1" w:unhideWhenUsed="0" w:uiPriority="59" w:semiHidden="0" w:name="Table Grid"/>
    <w:lsdException w:qFormat="1" w:uiPriority="99" w:name="Table Theme"/>
    <w:lsdException w:qFormat="1" w:unhideWhenUsed="0" w:uiPriority="99" w:name="Placeholder Text"/>
    <w:lsdException w:qFormat="1" w:uiPriority="60" w:name="Light Shading"/>
    <w:lsdException w:qFormat="1" w:uiPriority="61" w:name="Light List"/>
    <w:lsdException w:qFormat="1" w:uiPriority="62" w:name="Light Grid"/>
    <w:lsdException w:qFormat="1" w:uiPriority="63" w:name="Medium Shading 1"/>
    <w:lsdException w:qFormat="1" w:uiPriority="64" w:name="Medium Shading 2"/>
    <w:lsdException w:qFormat="1" w:uiPriority="65" w:name="Medium List 1"/>
    <w:lsdException w:qFormat="1" w:uiPriority="66" w:name="Medium List 2"/>
    <w:lsdException w:uiPriority="67" w:name="Medium Grid 1"/>
    <w:lsdException w:qFormat="1" w:uiPriority="68" w:name="Medium Grid 2"/>
    <w:lsdException w:qFormat="1" w:uiPriority="69" w:name="Medium Grid 3"/>
    <w:lsdException w:qFormat="1" w:uiPriority="70" w:name="Dark List"/>
    <w:lsdException w:qFormat="1" w:uiPriority="71" w:name="Colorful Shading"/>
    <w:lsdException w:qFormat="1" w:uiPriority="72" w:name="Colorful List"/>
    <w:lsdException w:qFormat="1" w:uiPriority="73" w:name="Colorful Grid"/>
    <w:lsdException w:qFormat="1" w:uiPriority="60" w:name="Light Shading Accent 1"/>
    <w:lsdException w:qFormat="1" w:uiPriority="61" w:name="Light List Accent 1"/>
    <w:lsdException w:qFormat="1" w:uiPriority="62" w:name="Light Grid Accent 1"/>
    <w:lsdException w:qFormat="1" w:uiPriority="63" w:name="Medium Shading 1 Accent 1"/>
    <w:lsdException w:qFormat="1" w:uiPriority="64" w:name="Medium Shading 2 Accent 1"/>
    <w:lsdException w:qFormat="1" w:uiPriority="65" w:name="Medium List 1 Accent 1"/>
    <w:lsdException w:qFormat="1" w:uiPriority="66" w:name="Medium List 2 Accent 1"/>
    <w:lsdException w:qFormat="1" w:uiPriority="67" w:name="Medium Grid 1 Accent 1"/>
    <w:lsdException w:qFormat="1" w:uiPriority="68" w:name="Medium Grid 2 Accent 1"/>
    <w:lsdException w:qFormat="1" w:uiPriority="69" w:name="Medium Grid 3 Accent 1"/>
    <w:lsdException w:qFormat="1" w:uiPriority="70" w:name="Dark List Accent 1"/>
    <w:lsdException w:qFormat="1" w:uiPriority="71" w:name="Colorful Shading Accent 1"/>
    <w:lsdException w:qFormat="1" w:uiPriority="72" w:name="Colorful List Accent 1"/>
    <w:lsdException w:qFormat="1" w:uiPriority="73" w:name="Colorful Grid Accent 1"/>
    <w:lsdException w:qFormat="1" w:uiPriority="60" w:name="Light Shading Accent 2"/>
    <w:lsdException w:qFormat="1" w:uiPriority="61" w:name="Light List Accent 2"/>
    <w:lsdException w:qFormat="1" w:uiPriority="62" w:name="Light Grid Accent 2"/>
    <w:lsdException w:qFormat="1" w:uiPriority="63" w:name="Medium Shading 1 Accent 2"/>
    <w:lsdException w:qFormat="1" w:uiPriority="64" w:name="Medium Shading 2 Accent 2"/>
    <w:lsdException w:qFormat="1" w:uiPriority="65" w:name="Medium List 1 Accent 2"/>
    <w:lsdException w:qFormat="1" w:uiPriority="66" w:name="Medium List 2 Accent 2"/>
    <w:lsdException w:qFormat="1" w:uiPriority="67" w:name="Medium Grid 1 Accent 2"/>
    <w:lsdException w:qFormat="1" w:uiPriority="68" w:name="Medium Grid 2 Accent 2"/>
    <w:lsdException w:qFormat="1" w:uiPriority="69" w:name="Medium Grid 3 Accent 2"/>
    <w:lsdException w:qFormat="1" w:uiPriority="70" w:name="Dark List Accent 2"/>
    <w:lsdException w:qFormat="1" w:uiPriority="71" w:name="Colorful Shading Accent 2"/>
    <w:lsdException w:qFormat="1" w:uiPriority="72" w:name="Colorful List Accent 2"/>
    <w:lsdException w:qFormat="1" w:uiPriority="73" w:name="Colorful Grid Accent 2"/>
    <w:lsdException w:qFormat="1" w:uiPriority="60" w:name="Light Shading Accent 3"/>
    <w:lsdException w:qFormat="1" w:uiPriority="61" w:name="Light List Accent 3"/>
    <w:lsdException w:qFormat="1" w:uiPriority="62" w:name="Light Grid Accent 3"/>
    <w:lsdException w:qFormat="1" w:uiPriority="63" w:name="Medium Shading 1 Accent 3"/>
    <w:lsdException w:qFormat="1" w:uiPriority="64" w:name="Medium Shading 2 Accent 3"/>
    <w:lsdException w:qFormat="1" w:uiPriority="65" w:name="Medium List 1 Accent 3"/>
    <w:lsdException w:qFormat="1" w:uiPriority="66" w:name="Medium List 2 Accent 3"/>
    <w:lsdException w:qFormat="1" w:uiPriority="67" w:name="Medium Grid 1 Accent 3"/>
    <w:lsdException w:qFormat="1" w:uiPriority="68" w:name="Medium Grid 2 Accent 3"/>
    <w:lsdException w:qFormat="1" w:uiPriority="69" w:name="Medium Grid 3 Accent 3"/>
    <w:lsdException w:qFormat="1" w:uiPriority="70" w:name="Dark List Accent 3"/>
    <w:lsdException w:qFormat="1" w:uiPriority="71" w:name="Colorful Shading Accent 3"/>
    <w:lsdException w:qFormat="1" w:uiPriority="72" w:name="Colorful List Accent 3"/>
    <w:lsdException w:qFormat="1" w:uiPriority="73" w:name="Colorful Grid Accent 3"/>
    <w:lsdException w:qFormat="1" w:uiPriority="60" w:name="Light Shading Accent 4"/>
    <w:lsdException w:qFormat="1" w:uiPriority="61" w:name="Light List Accent 4"/>
    <w:lsdException w:qFormat="1" w:uiPriority="62" w:name="Light Grid Accent 4"/>
    <w:lsdException w:qFormat="1" w:uiPriority="63" w:name="Medium Shading 1 Accent 4"/>
    <w:lsdException w:qFormat="1" w:uiPriority="64" w:name="Medium Shading 2 Accent 4"/>
    <w:lsdException w:qFormat="1" w:uiPriority="65" w:name="Medium List 1 Accent 4"/>
    <w:lsdException w:qFormat="1" w:uiPriority="66" w:name="Medium List 2 Accent 4"/>
    <w:lsdException w:qFormat="1" w:uiPriority="67" w:name="Medium Grid 1 Accent 4"/>
    <w:lsdException w:qFormat="1" w:uiPriority="68" w:name="Medium Grid 2 Accent 4"/>
    <w:lsdException w:qFormat="1" w:uiPriority="69" w:name="Medium Grid 3 Accent 4"/>
    <w:lsdException w:qFormat="1" w:uiPriority="70" w:name="Dark List Accent 4"/>
    <w:lsdException w:qFormat="1" w:uiPriority="71" w:name="Colorful Shading Accent 4"/>
    <w:lsdException w:qFormat="1" w:uiPriority="72" w:name="Colorful List Accent 4"/>
    <w:lsdException w:qFormat="1" w:uiPriority="73" w:name="Colorful Grid Accent 4"/>
    <w:lsdException w:qFormat="1" w:uiPriority="60" w:name="Light Shading Accent 5"/>
    <w:lsdException w:qFormat="1" w:uiPriority="61" w:name="Light List Accent 5"/>
    <w:lsdException w:qFormat="1" w:uiPriority="62" w:name="Light Grid Accent 5"/>
    <w:lsdException w:qFormat="1" w:uiPriority="63" w:name="Medium Shading 1 Accent 5"/>
    <w:lsdException w:qFormat="1" w:uiPriority="64" w:name="Medium Shading 2 Accent 5"/>
    <w:lsdException w:qFormat="1" w:uiPriority="65" w:name="Medium List 1 Accent 5"/>
    <w:lsdException w:qFormat="1" w:uiPriority="66" w:name="Medium List 2 Accent 5"/>
    <w:lsdException w:qFormat="1" w:uiPriority="67" w:name="Medium Grid 1 Accent 5"/>
    <w:lsdException w:qFormat="1" w:uiPriority="68" w:name="Medium Grid 2 Accent 5"/>
    <w:lsdException w:qFormat="1" w:uiPriority="69" w:name="Medium Grid 3 Accent 5"/>
    <w:lsdException w:qFormat="1" w:uiPriority="70" w:name="Dark List Accent 5"/>
    <w:lsdException w:qFormat="1" w:uiPriority="71" w:name="Colorful Shading Accent 5"/>
    <w:lsdException w:qFormat="1" w:uiPriority="72" w:name="Colorful List Accent 5"/>
    <w:lsdException w:qFormat="1" w:uiPriority="73" w:name="Colorful Grid Accent 5"/>
    <w:lsdException w:qFormat="1" w:uiPriority="60" w:name="Light Shading Accent 6"/>
    <w:lsdException w:qFormat="1" w:uiPriority="61" w:name="Light List Accent 6"/>
    <w:lsdException w:qFormat="1" w:uiPriority="62" w:name="Light Grid Accent 6"/>
    <w:lsdException w:qFormat="1" w:uiPriority="63" w:name="Medium Shading 1 Accent 6"/>
    <w:lsdException w:uiPriority="64" w:name="Medium Shading 2 Accent 6"/>
    <w:lsdException w:qFormat="1" w:uiPriority="65" w:name="Medium List 1 Accent 6"/>
    <w:lsdException w:qFormat="1" w:uiPriority="66" w:name="Medium List 2 Accent 6"/>
    <w:lsdException w:qFormat="1" w:uiPriority="67" w:name="Medium Grid 1 Accent 6"/>
    <w:lsdException w:qFormat="1" w:uiPriority="68" w:name="Medium Grid 2 Accent 6"/>
    <w:lsdException w:qFormat="1" w:uiPriority="69" w:name="Medium Grid 3 Accent 6"/>
    <w:lsdException w:qFormat="1" w:uiPriority="70" w:name="Dark List Accent 6"/>
    <w:lsdException w:qFormat="1" w:uiPriority="71" w:name="Colorful Shading Accent 6"/>
    <w:lsdException w:qFormat="1" w:uiPriority="72" w:name="Colorful List Accent 6"/>
    <w:lsdException w:qFormat="1" w:uiPriority="73" w:name="Colorful Grid Accent 6"/>
  </w:latentStyles>
  <w:style w:type="paragraph" w:default="1" w:styleId="1">
    <w:name w:val="Normal"/>
    <w:qFormat/>
    <w:uiPriority w:val="0"/>
    <w:pPr>
      <w:spacing w:before="80" w:after="80"/>
    </w:pPr>
    <w:rPr>
      <w:rFonts w:eastAsia="Times New Roman" w:cs="Times New Roman" w:asciiTheme="minorHAnsi" w:hAnsiTheme="minorHAnsi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link w:val="248"/>
    <w:qFormat/>
    <w:uiPriority w:val="9"/>
    <w:pPr>
      <w:outlineLvl w:val="0"/>
    </w:pPr>
    <w:rPr>
      <w:rFonts w:asciiTheme="majorHAnsi" w:hAnsiTheme="majorHAnsi"/>
      <w:color w:val="376092" w:themeColor="accent1" w:themeShade="BF"/>
      <w:sz w:val="36"/>
      <w:szCs w:val="28"/>
    </w:rPr>
  </w:style>
  <w:style w:type="paragraph" w:styleId="3">
    <w:name w:val="heading 2"/>
    <w:basedOn w:val="2"/>
    <w:next w:val="1"/>
    <w:link w:val="246"/>
    <w:unhideWhenUsed/>
    <w:qFormat/>
    <w:uiPriority w:val="9"/>
    <w:pPr>
      <w:spacing w:after="320"/>
      <w:outlineLvl w:val="1"/>
    </w:pPr>
    <w:rPr>
      <w:rFonts w:asciiTheme="minorHAnsi" w:hAnsiTheme="minorHAnsi"/>
      <w:sz w:val="24"/>
    </w:rPr>
  </w:style>
  <w:style w:type="paragraph" w:styleId="4">
    <w:name w:val="heading 3"/>
    <w:basedOn w:val="1"/>
    <w:next w:val="1"/>
    <w:link w:val="249"/>
    <w:unhideWhenUsed/>
    <w:qFormat/>
    <w:uiPriority w:val="9"/>
    <w:pPr>
      <w:jc w:val="center"/>
      <w:outlineLvl w:val="2"/>
    </w:pPr>
    <w:rPr>
      <w:rFonts w:asciiTheme="majorHAnsi" w:hAnsiTheme="majorHAnsi"/>
      <w:color w:val="376092" w:themeColor="accent1" w:themeShade="BF"/>
      <w:sz w:val="23"/>
    </w:rPr>
  </w:style>
  <w:style w:type="paragraph" w:styleId="5">
    <w:name w:val="heading 4"/>
    <w:basedOn w:val="1"/>
    <w:next w:val="1"/>
    <w:link w:val="322"/>
    <w:semiHidden/>
    <w:unhideWhenUsed/>
    <w:qFormat/>
    <w:uiPriority w:val="9"/>
    <w:pPr>
      <w:keepNext/>
      <w:keepLines/>
      <w:spacing w:before="40" w:after="0"/>
      <w:outlineLvl w:val="3"/>
    </w:pPr>
    <w:rPr>
      <w:rFonts w:asciiTheme="majorHAnsi" w:hAnsiTheme="majorHAnsi" w:eastAsiaTheme="majorEastAsia" w:cstheme="majorBidi"/>
      <w:i/>
      <w:iCs/>
      <w:color w:val="376092" w:themeColor="accent1" w:themeShade="BF"/>
    </w:rPr>
  </w:style>
  <w:style w:type="paragraph" w:styleId="6">
    <w:name w:val="heading 5"/>
    <w:basedOn w:val="1"/>
    <w:next w:val="1"/>
    <w:link w:val="323"/>
    <w:semiHidden/>
    <w:unhideWhenUsed/>
    <w:qFormat/>
    <w:uiPriority w:val="9"/>
    <w:pPr>
      <w:keepNext/>
      <w:keepLines/>
      <w:spacing w:before="40" w:after="0"/>
      <w:outlineLvl w:val="4"/>
    </w:pPr>
    <w:rPr>
      <w:rFonts w:asciiTheme="majorHAnsi" w:hAnsiTheme="majorHAnsi" w:eastAsiaTheme="majorEastAsia" w:cstheme="majorBidi"/>
      <w:color w:val="376092" w:themeColor="accent1" w:themeShade="BF"/>
    </w:rPr>
  </w:style>
  <w:style w:type="paragraph" w:styleId="7">
    <w:name w:val="heading 6"/>
    <w:basedOn w:val="1"/>
    <w:next w:val="1"/>
    <w:link w:val="324"/>
    <w:semiHidden/>
    <w:unhideWhenUsed/>
    <w:qFormat/>
    <w:uiPriority w:val="9"/>
    <w:pPr>
      <w:keepNext/>
      <w:keepLines/>
      <w:spacing w:before="40" w:after="0"/>
      <w:outlineLvl w:val="5"/>
    </w:pPr>
    <w:rPr>
      <w:rFonts w:asciiTheme="majorHAnsi" w:hAnsiTheme="majorHAnsi" w:eastAsiaTheme="majorEastAsia" w:cstheme="majorBidi"/>
      <w:color w:val="254061" w:themeColor="accent1" w:themeShade="80"/>
    </w:rPr>
  </w:style>
  <w:style w:type="paragraph" w:styleId="8">
    <w:name w:val="heading 7"/>
    <w:basedOn w:val="1"/>
    <w:next w:val="1"/>
    <w:link w:val="325"/>
    <w:semiHidden/>
    <w:unhideWhenUsed/>
    <w:qFormat/>
    <w:uiPriority w:val="9"/>
    <w:pPr>
      <w:keepNext/>
      <w:keepLines/>
      <w:spacing w:before="40" w:after="0"/>
      <w:outlineLvl w:val="6"/>
    </w:pPr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paragraph" w:styleId="9">
    <w:name w:val="heading 8"/>
    <w:basedOn w:val="1"/>
    <w:next w:val="1"/>
    <w:link w:val="326"/>
    <w:semiHidden/>
    <w:unhideWhenUsed/>
    <w:qFormat/>
    <w:uiPriority w:val="9"/>
    <w:pPr>
      <w:keepNext/>
      <w:keepLines/>
      <w:spacing w:before="40" w:after="0"/>
      <w:outlineLvl w:val="7"/>
    </w:pPr>
    <w:rPr>
      <w:rFonts w:asciiTheme="majorHAnsi" w:hAnsiTheme="majorHAnsi" w:eastAsiaTheme="majorEastAsia" w:cstheme="majorBidi"/>
      <w:color w:val="262626" w:themeColor="text1" w:themeTint="D9"/>
      <w:szCs w:val="21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styleId="10">
    <w:name w:val="heading 9"/>
    <w:basedOn w:val="1"/>
    <w:next w:val="1"/>
    <w:link w:val="327"/>
    <w:semiHidden/>
    <w:unhideWhenUsed/>
    <w:qFormat/>
    <w:uiPriority w:val="9"/>
    <w:pPr>
      <w:keepNext/>
      <w:keepLines/>
      <w:spacing w:before="40" w:after="0"/>
      <w:outlineLvl w:val="8"/>
    </w:pPr>
    <w:rPr>
      <w:rFonts w:asciiTheme="majorHAnsi" w:hAnsiTheme="majorHAnsi" w:eastAsiaTheme="majorEastAsia" w:cstheme="majorBidi"/>
      <w:i/>
      <w:iCs/>
      <w:color w:val="262626" w:themeColor="text1" w:themeTint="D9"/>
      <w:szCs w:val="21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default="1" w:styleId="86">
    <w:name w:val="Default Paragraph Font"/>
    <w:semiHidden/>
    <w:unhideWhenUsed/>
    <w:uiPriority w:val="1"/>
  </w:style>
  <w:style w:type="table" w:default="1" w:styleId="10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254"/>
    <w:semiHidden/>
    <w:unhideWhenUsed/>
    <w:uiPriority w:val="99"/>
    <w:pPr>
      <w:spacing w:before="0" w:after="0"/>
    </w:pPr>
    <w:rPr>
      <w:rFonts w:ascii="Segoe UI" w:hAnsi="Segoe UI" w:cs="Segoe UI"/>
      <w:szCs w:val="18"/>
    </w:rPr>
  </w:style>
  <w:style w:type="paragraph" w:styleId="12">
    <w:name w:val="Block Text"/>
    <w:basedOn w:val="1"/>
    <w:semiHidden/>
    <w:unhideWhenUsed/>
    <w:uiPriority w:val="99"/>
    <w:pPr>
      <w:pBdr>
        <w:top w:val="single" w:color="366091" w:themeColor="accent1" w:themeShade="BF" w:sz="2" w:space="10"/>
        <w:left w:val="single" w:color="366091" w:themeColor="accent1" w:themeShade="BF" w:sz="2" w:space="10"/>
        <w:bottom w:val="single" w:color="366091" w:themeColor="accent1" w:themeShade="BF" w:sz="2" w:space="10"/>
        <w:right w:val="single" w:color="366091" w:themeColor="accent1" w:themeShade="BF" w:sz="2" w:space="10"/>
      </w:pBdr>
      <w:ind w:left="1152" w:right="1152"/>
    </w:pPr>
    <w:rPr>
      <w:rFonts w:eastAsiaTheme="minorEastAsia" w:cstheme="minorBidi"/>
      <w:i/>
      <w:iCs/>
      <w:color w:val="376092" w:themeColor="accent1" w:themeShade="BF"/>
    </w:rPr>
  </w:style>
  <w:style w:type="paragraph" w:styleId="13">
    <w:name w:val="Body Text"/>
    <w:basedOn w:val="1"/>
    <w:link w:val="256"/>
    <w:semiHidden/>
    <w:unhideWhenUsed/>
    <w:qFormat/>
    <w:uiPriority w:val="99"/>
    <w:pPr>
      <w:spacing w:after="120"/>
    </w:pPr>
  </w:style>
  <w:style w:type="paragraph" w:styleId="14">
    <w:name w:val="Body Text 2"/>
    <w:basedOn w:val="1"/>
    <w:link w:val="257"/>
    <w:semiHidden/>
    <w:unhideWhenUsed/>
    <w:uiPriority w:val="99"/>
    <w:pPr>
      <w:spacing w:after="120" w:line="480" w:lineRule="auto"/>
    </w:pPr>
  </w:style>
  <w:style w:type="paragraph" w:styleId="15">
    <w:name w:val="Body Text 3"/>
    <w:basedOn w:val="1"/>
    <w:link w:val="258"/>
    <w:semiHidden/>
    <w:unhideWhenUsed/>
    <w:qFormat/>
    <w:uiPriority w:val="99"/>
    <w:pPr>
      <w:spacing w:after="120"/>
    </w:pPr>
    <w:rPr>
      <w:szCs w:val="16"/>
    </w:rPr>
  </w:style>
  <w:style w:type="paragraph" w:styleId="16">
    <w:name w:val="Body Text First Indent"/>
    <w:basedOn w:val="13"/>
    <w:link w:val="259"/>
    <w:semiHidden/>
    <w:unhideWhenUsed/>
    <w:uiPriority w:val="99"/>
    <w:pPr>
      <w:spacing w:after="80"/>
      <w:ind w:firstLine="360"/>
    </w:pPr>
  </w:style>
  <w:style w:type="paragraph" w:styleId="17">
    <w:name w:val="Body Text Indent"/>
    <w:basedOn w:val="1"/>
    <w:link w:val="260"/>
    <w:semiHidden/>
    <w:unhideWhenUsed/>
    <w:uiPriority w:val="99"/>
    <w:pPr>
      <w:spacing w:after="120"/>
      <w:ind w:left="283"/>
    </w:pPr>
  </w:style>
  <w:style w:type="paragraph" w:styleId="18">
    <w:name w:val="Body Text First Indent 2"/>
    <w:basedOn w:val="17"/>
    <w:link w:val="261"/>
    <w:semiHidden/>
    <w:unhideWhenUsed/>
    <w:qFormat/>
    <w:uiPriority w:val="99"/>
    <w:pPr>
      <w:spacing w:after="80"/>
      <w:ind w:left="360" w:firstLine="360"/>
    </w:pPr>
  </w:style>
  <w:style w:type="paragraph" w:styleId="19">
    <w:name w:val="Body Text Indent 2"/>
    <w:basedOn w:val="1"/>
    <w:link w:val="262"/>
    <w:semiHidden/>
    <w:unhideWhenUsed/>
    <w:qFormat/>
    <w:uiPriority w:val="99"/>
    <w:pPr>
      <w:spacing w:after="120" w:line="480" w:lineRule="auto"/>
      <w:ind w:left="283"/>
    </w:pPr>
  </w:style>
  <w:style w:type="paragraph" w:styleId="20">
    <w:name w:val="Body Text Indent 3"/>
    <w:basedOn w:val="1"/>
    <w:link w:val="263"/>
    <w:semiHidden/>
    <w:unhideWhenUsed/>
    <w:uiPriority w:val="99"/>
    <w:pPr>
      <w:spacing w:after="120"/>
      <w:ind w:left="283"/>
    </w:pPr>
    <w:rPr>
      <w:szCs w:val="16"/>
    </w:rPr>
  </w:style>
  <w:style w:type="paragraph" w:styleId="21">
    <w:name w:val="caption"/>
    <w:basedOn w:val="1"/>
    <w:next w:val="1"/>
    <w:semiHidden/>
    <w:unhideWhenUsed/>
    <w:qFormat/>
    <w:uiPriority w:val="35"/>
    <w:pPr>
      <w:spacing w:before="0" w:after="200"/>
    </w:pPr>
    <w:rPr>
      <w:i/>
      <w:iCs/>
      <w:color w:val="1F497D" w:themeColor="text2"/>
      <w:szCs w:val="18"/>
      <w14:textFill>
        <w14:solidFill>
          <w14:schemeClr w14:val="tx2"/>
        </w14:solidFill>
      </w14:textFill>
    </w:rPr>
  </w:style>
  <w:style w:type="paragraph" w:styleId="22">
    <w:name w:val="Closing"/>
    <w:basedOn w:val="1"/>
    <w:link w:val="264"/>
    <w:semiHidden/>
    <w:unhideWhenUsed/>
    <w:qFormat/>
    <w:uiPriority w:val="99"/>
    <w:pPr>
      <w:spacing w:before="0" w:after="0"/>
      <w:ind w:left="4252"/>
    </w:pPr>
  </w:style>
  <w:style w:type="paragraph" w:styleId="23">
    <w:name w:val="annotation text"/>
    <w:basedOn w:val="1"/>
    <w:link w:val="265"/>
    <w:semiHidden/>
    <w:unhideWhenUsed/>
    <w:qFormat/>
    <w:uiPriority w:val="99"/>
    <w:rPr>
      <w:szCs w:val="20"/>
    </w:rPr>
  </w:style>
  <w:style w:type="paragraph" w:styleId="24">
    <w:name w:val="annotation subject"/>
    <w:basedOn w:val="23"/>
    <w:next w:val="23"/>
    <w:link w:val="266"/>
    <w:semiHidden/>
    <w:unhideWhenUsed/>
    <w:qFormat/>
    <w:uiPriority w:val="99"/>
    <w:rPr>
      <w:b/>
      <w:bCs/>
    </w:rPr>
  </w:style>
  <w:style w:type="paragraph" w:styleId="25">
    <w:name w:val="Date"/>
    <w:basedOn w:val="1"/>
    <w:next w:val="1"/>
    <w:link w:val="267"/>
    <w:semiHidden/>
    <w:unhideWhenUsed/>
    <w:qFormat/>
    <w:uiPriority w:val="99"/>
  </w:style>
  <w:style w:type="paragraph" w:styleId="26">
    <w:name w:val="Document Map"/>
    <w:basedOn w:val="1"/>
    <w:link w:val="268"/>
    <w:semiHidden/>
    <w:unhideWhenUsed/>
    <w:qFormat/>
    <w:uiPriority w:val="99"/>
    <w:pPr>
      <w:spacing w:before="0" w:after="0"/>
    </w:pPr>
    <w:rPr>
      <w:rFonts w:ascii="Segoe UI" w:hAnsi="Segoe UI" w:cs="Segoe UI"/>
      <w:szCs w:val="16"/>
    </w:rPr>
  </w:style>
  <w:style w:type="paragraph" w:styleId="27">
    <w:name w:val="E-mail Signature"/>
    <w:basedOn w:val="1"/>
    <w:link w:val="269"/>
    <w:semiHidden/>
    <w:unhideWhenUsed/>
    <w:qFormat/>
    <w:uiPriority w:val="99"/>
    <w:pPr>
      <w:spacing w:before="0" w:after="0"/>
    </w:pPr>
  </w:style>
  <w:style w:type="paragraph" w:styleId="28">
    <w:name w:val="endnote text"/>
    <w:basedOn w:val="1"/>
    <w:link w:val="270"/>
    <w:semiHidden/>
    <w:unhideWhenUsed/>
    <w:qFormat/>
    <w:uiPriority w:val="99"/>
    <w:pPr>
      <w:spacing w:before="0" w:after="0"/>
    </w:pPr>
    <w:rPr>
      <w:szCs w:val="20"/>
    </w:rPr>
  </w:style>
  <w:style w:type="paragraph" w:styleId="29">
    <w:name w:val="envelope address"/>
    <w:basedOn w:val="1"/>
    <w:semiHidden/>
    <w:unhideWhenUsed/>
    <w:qFormat/>
    <w:uiPriority w:val="99"/>
    <w:pPr>
      <w:framePr w:w="7920" w:h="1980" w:hRule="exact" w:hSpace="180" w:wrap="around" w:vAnchor="margin" w:hAnchor="page" w:xAlign="center" w:yAlign="bottom"/>
      <w:spacing w:before="0"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0">
    <w:name w:val="envelope return"/>
    <w:basedOn w:val="1"/>
    <w:semiHidden/>
    <w:unhideWhenUsed/>
    <w:qFormat/>
    <w:uiPriority w:val="99"/>
    <w:pPr>
      <w:spacing w:before="0" w:after="0"/>
    </w:pPr>
    <w:rPr>
      <w:rFonts w:asciiTheme="majorHAnsi" w:hAnsiTheme="majorHAnsi" w:eastAsiaTheme="majorEastAsia" w:cstheme="majorBidi"/>
      <w:szCs w:val="20"/>
    </w:rPr>
  </w:style>
  <w:style w:type="paragraph" w:styleId="31">
    <w:name w:val="footer"/>
    <w:basedOn w:val="1"/>
    <w:link w:val="252"/>
    <w:unhideWhenUsed/>
    <w:uiPriority w:val="99"/>
    <w:pPr>
      <w:tabs>
        <w:tab w:val="center" w:pos="4513"/>
        <w:tab w:val="right" w:pos="9026"/>
      </w:tabs>
      <w:spacing w:before="0" w:after="0"/>
    </w:pPr>
  </w:style>
  <w:style w:type="paragraph" w:styleId="32">
    <w:name w:val="footnote text"/>
    <w:basedOn w:val="1"/>
    <w:link w:val="271"/>
    <w:semiHidden/>
    <w:unhideWhenUsed/>
    <w:qFormat/>
    <w:uiPriority w:val="99"/>
    <w:pPr>
      <w:spacing w:before="0" w:after="0"/>
    </w:pPr>
    <w:rPr>
      <w:szCs w:val="20"/>
    </w:rPr>
  </w:style>
  <w:style w:type="paragraph" w:styleId="33">
    <w:name w:val="header"/>
    <w:basedOn w:val="1"/>
    <w:link w:val="251"/>
    <w:unhideWhenUsed/>
    <w:qFormat/>
    <w:uiPriority w:val="99"/>
    <w:pPr>
      <w:tabs>
        <w:tab w:val="center" w:pos="4513"/>
        <w:tab w:val="right" w:pos="9026"/>
      </w:tabs>
      <w:spacing w:before="0" w:after="0"/>
    </w:pPr>
  </w:style>
  <w:style w:type="paragraph" w:styleId="34">
    <w:name w:val="HTML Address"/>
    <w:basedOn w:val="1"/>
    <w:link w:val="328"/>
    <w:semiHidden/>
    <w:unhideWhenUsed/>
    <w:uiPriority w:val="99"/>
    <w:pPr>
      <w:spacing w:before="0" w:after="0"/>
    </w:pPr>
    <w:rPr>
      <w:i/>
      <w:iCs/>
    </w:rPr>
  </w:style>
  <w:style w:type="paragraph" w:styleId="35">
    <w:name w:val="HTML Preformatted"/>
    <w:basedOn w:val="1"/>
    <w:link w:val="329"/>
    <w:semiHidden/>
    <w:unhideWhenUsed/>
    <w:qFormat/>
    <w:uiPriority w:val="99"/>
    <w:pPr>
      <w:spacing w:before="0" w:after="0"/>
    </w:pPr>
    <w:rPr>
      <w:rFonts w:ascii="Consolas" w:hAnsi="Consolas"/>
      <w:szCs w:val="20"/>
    </w:rPr>
  </w:style>
  <w:style w:type="paragraph" w:styleId="36">
    <w:name w:val="index 1"/>
    <w:basedOn w:val="1"/>
    <w:next w:val="1"/>
    <w:semiHidden/>
    <w:unhideWhenUsed/>
    <w:uiPriority w:val="99"/>
    <w:pPr>
      <w:spacing w:before="0" w:after="0"/>
      <w:ind w:left="220" w:hanging="220"/>
    </w:pPr>
  </w:style>
  <w:style w:type="paragraph" w:styleId="37">
    <w:name w:val="index 2"/>
    <w:basedOn w:val="1"/>
    <w:next w:val="1"/>
    <w:semiHidden/>
    <w:unhideWhenUsed/>
    <w:uiPriority w:val="99"/>
    <w:pPr>
      <w:spacing w:before="0" w:after="0"/>
      <w:ind w:left="440" w:hanging="220"/>
    </w:pPr>
  </w:style>
  <w:style w:type="paragraph" w:styleId="38">
    <w:name w:val="index 3"/>
    <w:basedOn w:val="1"/>
    <w:next w:val="1"/>
    <w:semiHidden/>
    <w:unhideWhenUsed/>
    <w:qFormat/>
    <w:uiPriority w:val="99"/>
    <w:pPr>
      <w:spacing w:before="0" w:after="0"/>
      <w:ind w:left="660" w:hanging="220"/>
    </w:pPr>
  </w:style>
  <w:style w:type="paragraph" w:styleId="39">
    <w:name w:val="index 4"/>
    <w:basedOn w:val="1"/>
    <w:next w:val="1"/>
    <w:semiHidden/>
    <w:unhideWhenUsed/>
    <w:uiPriority w:val="99"/>
    <w:pPr>
      <w:spacing w:before="0" w:after="0"/>
      <w:ind w:left="880" w:hanging="220"/>
    </w:pPr>
  </w:style>
  <w:style w:type="paragraph" w:styleId="40">
    <w:name w:val="index 5"/>
    <w:basedOn w:val="1"/>
    <w:next w:val="1"/>
    <w:semiHidden/>
    <w:unhideWhenUsed/>
    <w:qFormat/>
    <w:uiPriority w:val="99"/>
    <w:pPr>
      <w:spacing w:before="0" w:after="0"/>
      <w:ind w:left="1100" w:hanging="220"/>
    </w:pPr>
  </w:style>
  <w:style w:type="paragraph" w:styleId="41">
    <w:name w:val="index 6"/>
    <w:basedOn w:val="1"/>
    <w:next w:val="1"/>
    <w:semiHidden/>
    <w:unhideWhenUsed/>
    <w:qFormat/>
    <w:uiPriority w:val="99"/>
    <w:pPr>
      <w:spacing w:before="0" w:after="0"/>
      <w:ind w:left="1320" w:hanging="220"/>
    </w:pPr>
  </w:style>
  <w:style w:type="paragraph" w:styleId="42">
    <w:name w:val="index 7"/>
    <w:basedOn w:val="1"/>
    <w:next w:val="1"/>
    <w:semiHidden/>
    <w:unhideWhenUsed/>
    <w:qFormat/>
    <w:uiPriority w:val="99"/>
    <w:pPr>
      <w:spacing w:before="0" w:after="0"/>
      <w:ind w:left="1540" w:hanging="220"/>
    </w:pPr>
  </w:style>
  <w:style w:type="paragraph" w:styleId="43">
    <w:name w:val="index 8"/>
    <w:basedOn w:val="1"/>
    <w:next w:val="1"/>
    <w:semiHidden/>
    <w:unhideWhenUsed/>
    <w:qFormat/>
    <w:uiPriority w:val="99"/>
    <w:pPr>
      <w:spacing w:before="0" w:after="0"/>
      <w:ind w:left="1760" w:hanging="220"/>
    </w:pPr>
  </w:style>
  <w:style w:type="paragraph" w:styleId="44">
    <w:name w:val="index 9"/>
    <w:basedOn w:val="1"/>
    <w:next w:val="1"/>
    <w:semiHidden/>
    <w:unhideWhenUsed/>
    <w:qFormat/>
    <w:uiPriority w:val="99"/>
    <w:pPr>
      <w:spacing w:before="0" w:after="0"/>
      <w:ind w:left="1980" w:hanging="220"/>
    </w:pPr>
  </w:style>
  <w:style w:type="paragraph" w:styleId="45">
    <w:name w:val="index heading"/>
    <w:basedOn w:val="1"/>
    <w:next w:val="36"/>
    <w:semiHidden/>
    <w:unhideWhenUsed/>
    <w:uiPriority w:val="99"/>
    <w:rPr>
      <w:rFonts w:asciiTheme="majorHAnsi" w:hAnsiTheme="majorHAnsi" w:eastAsiaTheme="majorEastAsia" w:cstheme="majorBidi"/>
      <w:b/>
      <w:bCs/>
    </w:rPr>
  </w:style>
  <w:style w:type="paragraph" w:styleId="46">
    <w:name w:val="List"/>
    <w:basedOn w:val="1"/>
    <w:semiHidden/>
    <w:unhideWhenUsed/>
    <w:uiPriority w:val="99"/>
    <w:pPr>
      <w:ind w:left="283" w:hanging="283"/>
      <w:contextualSpacing/>
    </w:pPr>
  </w:style>
  <w:style w:type="paragraph" w:styleId="47">
    <w:name w:val="List 2"/>
    <w:basedOn w:val="1"/>
    <w:semiHidden/>
    <w:unhideWhenUsed/>
    <w:uiPriority w:val="99"/>
    <w:pPr>
      <w:ind w:left="566" w:hanging="283"/>
      <w:contextualSpacing/>
    </w:pPr>
  </w:style>
  <w:style w:type="paragraph" w:styleId="48">
    <w:name w:val="List 3"/>
    <w:basedOn w:val="1"/>
    <w:semiHidden/>
    <w:unhideWhenUsed/>
    <w:qFormat/>
    <w:uiPriority w:val="99"/>
    <w:pPr>
      <w:ind w:left="849" w:hanging="283"/>
      <w:contextualSpacing/>
    </w:pPr>
  </w:style>
  <w:style w:type="paragraph" w:styleId="49">
    <w:name w:val="List 4"/>
    <w:basedOn w:val="1"/>
    <w:semiHidden/>
    <w:unhideWhenUsed/>
    <w:qFormat/>
    <w:uiPriority w:val="99"/>
    <w:pPr>
      <w:ind w:left="1132" w:hanging="283"/>
      <w:contextualSpacing/>
    </w:pPr>
  </w:style>
  <w:style w:type="paragraph" w:styleId="50">
    <w:name w:val="List 5"/>
    <w:basedOn w:val="1"/>
    <w:semiHidden/>
    <w:unhideWhenUsed/>
    <w:qFormat/>
    <w:uiPriority w:val="99"/>
    <w:pPr>
      <w:ind w:left="1415" w:hanging="283"/>
      <w:contextualSpacing/>
    </w:pPr>
  </w:style>
  <w:style w:type="paragraph" w:styleId="51">
    <w:name w:val="List Bullet"/>
    <w:basedOn w:val="1"/>
    <w:semiHidden/>
    <w:unhideWhenUsed/>
    <w:qFormat/>
    <w:uiPriority w:val="99"/>
    <w:pPr>
      <w:numPr>
        <w:ilvl w:val="0"/>
        <w:numId w:val="1"/>
      </w:numPr>
      <w:contextualSpacing/>
    </w:pPr>
  </w:style>
  <w:style w:type="paragraph" w:styleId="52">
    <w:name w:val="List Bullet 2"/>
    <w:basedOn w:val="1"/>
    <w:semiHidden/>
    <w:unhideWhenUsed/>
    <w:qFormat/>
    <w:uiPriority w:val="99"/>
    <w:pPr>
      <w:numPr>
        <w:ilvl w:val="0"/>
        <w:numId w:val="2"/>
      </w:numPr>
      <w:contextualSpacing/>
    </w:pPr>
  </w:style>
  <w:style w:type="paragraph" w:styleId="53">
    <w:name w:val="List Bullet 3"/>
    <w:basedOn w:val="1"/>
    <w:semiHidden/>
    <w:unhideWhenUsed/>
    <w:qFormat/>
    <w:uiPriority w:val="99"/>
    <w:pPr>
      <w:numPr>
        <w:ilvl w:val="0"/>
        <w:numId w:val="3"/>
      </w:numPr>
      <w:contextualSpacing/>
    </w:pPr>
  </w:style>
  <w:style w:type="paragraph" w:styleId="54">
    <w:name w:val="List Bullet 4"/>
    <w:basedOn w:val="1"/>
    <w:semiHidden/>
    <w:unhideWhenUsed/>
    <w:qFormat/>
    <w:uiPriority w:val="99"/>
    <w:pPr>
      <w:numPr>
        <w:ilvl w:val="0"/>
        <w:numId w:val="4"/>
      </w:numPr>
      <w:contextualSpacing/>
    </w:pPr>
  </w:style>
  <w:style w:type="paragraph" w:styleId="55">
    <w:name w:val="List Bullet 5"/>
    <w:basedOn w:val="1"/>
    <w:semiHidden/>
    <w:unhideWhenUsed/>
    <w:qFormat/>
    <w:uiPriority w:val="99"/>
    <w:pPr>
      <w:numPr>
        <w:ilvl w:val="0"/>
        <w:numId w:val="5"/>
      </w:numPr>
      <w:contextualSpacing/>
    </w:pPr>
  </w:style>
  <w:style w:type="paragraph" w:styleId="56">
    <w:name w:val="List Continue"/>
    <w:basedOn w:val="1"/>
    <w:semiHidden/>
    <w:unhideWhenUsed/>
    <w:uiPriority w:val="99"/>
    <w:pPr>
      <w:spacing w:after="120"/>
      <w:ind w:left="283"/>
      <w:contextualSpacing/>
    </w:pPr>
  </w:style>
  <w:style w:type="paragraph" w:styleId="57">
    <w:name w:val="List Continue 2"/>
    <w:basedOn w:val="1"/>
    <w:semiHidden/>
    <w:unhideWhenUsed/>
    <w:qFormat/>
    <w:uiPriority w:val="99"/>
    <w:pPr>
      <w:spacing w:after="120"/>
      <w:ind w:left="566"/>
      <w:contextualSpacing/>
    </w:pPr>
  </w:style>
  <w:style w:type="paragraph" w:styleId="58">
    <w:name w:val="List Continue 3"/>
    <w:basedOn w:val="1"/>
    <w:semiHidden/>
    <w:unhideWhenUsed/>
    <w:qFormat/>
    <w:uiPriority w:val="99"/>
    <w:pPr>
      <w:spacing w:after="120"/>
      <w:ind w:left="849"/>
      <w:contextualSpacing/>
    </w:pPr>
  </w:style>
  <w:style w:type="paragraph" w:styleId="59">
    <w:name w:val="List Continue 4"/>
    <w:basedOn w:val="1"/>
    <w:semiHidden/>
    <w:unhideWhenUsed/>
    <w:qFormat/>
    <w:uiPriority w:val="99"/>
    <w:pPr>
      <w:spacing w:after="120"/>
      <w:ind w:left="1132"/>
      <w:contextualSpacing/>
    </w:pPr>
  </w:style>
  <w:style w:type="paragraph" w:styleId="60">
    <w:name w:val="List Continue 5"/>
    <w:basedOn w:val="1"/>
    <w:semiHidden/>
    <w:unhideWhenUsed/>
    <w:qFormat/>
    <w:uiPriority w:val="99"/>
    <w:pPr>
      <w:spacing w:after="120"/>
      <w:ind w:left="1415"/>
      <w:contextualSpacing/>
    </w:pPr>
  </w:style>
  <w:style w:type="paragraph" w:styleId="61">
    <w:name w:val="List Number"/>
    <w:basedOn w:val="1"/>
    <w:semiHidden/>
    <w:unhideWhenUsed/>
    <w:qFormat/>
    <w:uiPriority w:val="99"/>
    <w:pPr>
      <w:numPr>
        <w:ilvl w:val="0"/>
        <w:numId w:val="6"/>
      </w:numPr>
      <w:contextualSpacing/>
    </w:pPr>
  </w:style>
  <w:style w:type="paragraph" w:styleId="62">
    <w:name w:val="List Number 2"/>
    <w:basedOn w:val="1"/>
    <w:semiHidden/>
    <w:unhideWhenUsed/>
    <w:uiPriority w:val="99"/>
    <w:pPr>
      <w:numPr>
        <w:ilvl w:val="0"/>
        <w:numId w:val="7"/>
      </w:numPr>
      <w:contextualSpacing/>
    </w:pPr>
  </w:style>
  <w:style w:type="paragraph" w:styleId="63">
    <w:name w:val="List Number 3"/>
    <w:basedOn w:val="1"/>
    <w:semiHidden/>
    <w:unhideWhenUsed/>
    <w:qFormat/>
    <w:uiPriority w:val="99"/>
    <w:pPr>
      <w:numPr>
        <w:ilvl w:val="0"/>
        <w:numId w:val="8"/>
      </w:numPr>
      <w:contextualSpacing/>
    </w:pPr>
  </w:style>
  <w:style w:type="paragraph" w:styleId="64">
    <w:name w:val="List Number 4"/>
    <w:basedOn w:val="1"/>
    <w:semiHidden/>
    <w:unhideWhenUsed/>
    <w:qFormat/>
    <w:uiPriority w:val="99"/>
    <w:pPr>
      <w:numPr>
        <w:ilvl w:val="0"/>
        <w:numId w:val="9"/>
      </w:numPr>
      <w:contextualSpacing/>
    </w:pPr>
  </w:style>
  <w:style w:type="paragraph" w:styleId="65">
    <w:name w:val="List Number 5"/>
    <w:basedOn w:val="1"/>
    <w:semiHidden/>
    <w:unhideWhenUsed/>
    <w:qFormat/>
    <w:uiPriority w:val="99"/>
    <w:pPr>
      <w:numPr>
        <w:ilvl w:val="0"/>
        <w:numId w:val="10"/>
      </w:numPr>
      <w:contextualSpacing/>
    </w:pPr>
  </w:style>
  <w:style w:type="paragraph" w:styleId="66">
    <w:name w:val="macro"/>
    <w:link w:val="379"/>
    <w:semiHidden/>
    <w:unhideWhenUsed/>
    <w:qFormat/>
    <w:uiPriority w:val="9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80" w:after="0"/>
    </w:pPr>
    <w:rPr>
      <w:rFonts w:ascii="Consolas" w:hAnsi="Consolas" w:eastAsia="Times New Roman" w:cs="Times New Roman"/>
      <w:sz w:val="22"/>
      <w:szCs w:val="20"/>
      <w:lang w:val="en-US" w:eastAsia="en-US" w:bidi="ar-SA"/>
    </w:rPr>
  </w:style>
  <w:style w:type="paragraph" w:styleId="67">
    <w:name w:val="Message Header"/>
    <w:basedOn w:val="1"/>
    <w:link w:val="381"/>
    <w:semiHidden/>
    <w:unhideWhenUsed/>
    <w:qFormat/>
    <w:uiPriority w:val="99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before="0"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68">
    <w:name w:val="Normal (Web)"/>
    <w:basedOn w:val="1"/>
    <w:semiHidden/>
    <w:unhideWhenUsed/>
    <w:uiPriority w:val="99"/>
    <w:rPr>
      <w:rFonts w:ascii="Times New Roman" w:hAnsi="Times New Roman"/>
      <w:sz w:val="24"/>
      <w:szCs w:val="24"/>
    </w:rPr>
  </w:style>
  <w:style w:type="paragraph" w:styleId="69">
    <w:name w:val="Normal Indent"/>
    <w:basedOn w:val="1"/>
    <w:semiHidden/>
    <w:unhideWhenUsed/>
    <w:qFormat/>
    <w:uiPriority w:val="99"/>
    <w:pPr>
      <w:ind w:left="720"/>
    </w:pPr>
  </w:style>
  <w:style w:type="paragraph" w:styleId="70">
    <w:name w:val="Note Heading"/>
    <w:basedOn w:val="1"/>
    <w:next w:val="1"/>
    <w:link w:val="382"/>
    <w:semiHidden/>
    <w:unhideWhenUsed/>
    <w:qFormat/>
    <w:uiPriority w:val="99"/>
    <w:pPr>
      <w:spacing w:before="0" w:after="0"/>
    </w:pPr>
  </w:style>
  <w:style w:type="paragraph" w:styleId="71">
    <w:name w:val="Plain Text"/>
    <w:basedOn w:val="1"/>
    <w:link w:val="388"/>
    <w:semiHidden/>
    <w:unhideWhenUsed/>
    <w:qFormat/>
    <w:uiPriority w:val="99"/>
    <w:pPr>
      <w:spacing w:before="0" w:after="0"/>
    </w:pPr>
    <w:rPr>
      <w:rFonts w:ascii="Consolas" w:hAnsi="Consolas"/>
      <w:szCs w:val="21"/>
    </w:rPr>
  </w:style>
  <w:style w:type="paragraph" w:styleId="72">
    <w:name w:val="Salutation"/>
    <w:basedOn w:val="1"/>
    <w:next w:val="1"/>
    <w:link w:val="389"/>
    <w:semiHidden/>
    <w:unhideWhenUsed/>
    <w:qFormat/>
    <w:uiPriority w:val="99"/>
  </w:style>
  <w:style w:type="paragraph" w:styleId="73">
    <w:name w:val="Signature"/>
    <w:basedOn w:val="1"/>
    <w:link w:val="247"/>
    <w:unhideWhenUsed/>
    <w:qFormat/>
    <w:uiPriority w:val="99"/>
    <w:pPr>
      <w:pBdr>
        <w:top w:val="single" w:color="A6A6A6" w:sz="4" w:space="1"/>
      </w:pBdr>
      <w:spacing w:before="400" w:line="240" w:lineRule="atLeast"/>
    </w:pPr>
  </w:style>
  <w:style w:type="paragraph" w:styleId="74">
    <w:name w:val="table of authorities"/>
    <w:basedOn w:val="1"/>
    <w:next w:val="1"/>
    <w:semiHidden/>
    <w:unhideWhenUsed/>
    <w:qFormat/>
    <w:uiPriority w:val="99"/>
    <w:pPr>
      <w:spacing w:after="0"/>
      <w:ind w:left="220" w:hanging="220"/>
    </w:pPr>
  </w:style>
  <w:style w:type="paragraph" w:styleId="75">
    <w:name w:val="table of figures"/>
    <w:basedOn w:val="1"/>
    <w:next w:val="1"/>
    <w:semiHidden/>
    <w:unhideWhenUsed/>
    <w:qFormat/>
    <w:uiPriority w:val="99"/>
    <w:pPr>
      <w:spacing w:after="0"/>
    </w:pPr>
  </w:style>
  <w:style w:type="paragraph" w:styleId="76">
    <w:name w:val="toa heading"/>
    <w:basedOn w:val="1"/>
    <w:next w:val="1"/>
    <w:semiHidden/>
    <w:unhideWhenUsed/>
    <w:qFormat/>
    <w:uiPriority w:val="99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77">
    <w:name w:val="toc 1"/>
    <w:basedOn w:val="1"/>
    <w:next w:val="1"/>
    <w:semiHidden/>
    <w:unhideWhenUsed/>
    <w:uiPriority w:val="39"/>
    <w:pPr>
      <w:spacing w:after="100"/>
    </w:pPr>
  </w:style>
  <w:style w:type="paragraph" w:styleId="78">
    <w:name w:val="toc 2"/>
    <w:basedOn w:val="1"/>
    <w:next w:val="1"/>
    <w:semiHidden/>
    <w:unhideWhenUsed/>
    <w:qFormat/>
    <w:uiPriority w:val="39"/>
    <w:pPr>
      <w:spacing w:after="100"/>
      <w:ind w:left="220"/>
    </w:pPr>
  </w:style>
  <w:style w:type="paragraph" w:styleId="79">
    <w:name w:val="toc 3"/>
    <w:basedOn w:val="1"/>
    <w:next w:val="1"/>
    <w:semiHidden/>
    <w:unhideWhenUsed/>
    <w:uiPriority w:val="39"/>
    <w:pPr>
      <w:spacing w:after="100"/>
      <w:ind w:left="440"/>
    </w:pPr>
  </w:style>
  <w:style w:type="paragraph" w:styleId="80">
    <w:name w:val="toc 4"/>
    <w:basedOn w:val="1"/>
    <w:next w:val="1"/>
    <w:semiHidden/>
    <w:unhideWhenUsed/>
    <w:qFormat/>
    <w:uiPriority w:val="39"/>
    <w:pPr>
      <w:spacing w:after="100"/>
      <w:ind w:left="660"/>
    </w:pPr>
  </w:style>
  <w:style w:type="paragraph" w:styleId="81">
    <w:name w:val="toc 5"/>
    <w:basedOn w:val="1"/>
    <w:next w:val="1"/>
    <w:semiHidden/>
    <w:unhideWhenUsed/>
    <w:qFormat/>
    <w:uiPriority w:val="39"/>
    <w:pPr>
      <w:spacing w:after="100"/>
      <w:ind w:left="880"/>
    </w:pPr>
  </w:style>
  <w:style w:type="paragraph" w:styleId="82">
    <w:name w:val="toc 6"/>
    <w:basedOn w:val="1"/>
    <w:next w:val="1"/>
    <w:semiHidden/>
    <w:unhideWhenUsed/>
    <w:qFormat/>
    <w:uiPriority w:val="39"/>
    <w:pPr>
      <w:spacing w:after="100"/>
      <w:ind w:left="1100"/>
    </w:pPr>
  </w:style>
  <w:style w:type="paragraph" w:styleId="83">
    <w:name w:val="toc 7"/>
    <w:basedOn w:val="1"/>
    <w:next w:val="1"/>
    <w:semiHidden/>
    <w:unhideWhenUsed/>
    <w:qFormat/>
    <w:uiPriority w:val="39"/>
    <w:pPr>
      <w:spacing w:after="100"/>
      <w:ind w:left="1320"/>
    </w:pPr>
  </w:style>
  <w:style w:type="paragraph" w:styleId="84">
    <w:name w:val="toc 8"/>
    <w:basedOn w:val="1"/>
    <w:next w:val="1"/>
    <w:semiHidden/>
    <w:unhideWhenUsed/>
    <w:qFormat/>
    <w:uiPriority w:val="39"/>
    <w:pPr>
      <w:spacing w:after="100"/>
      <w:ind w:left="1540"/>
    </w:pPr>
  </w:style>
  <w:style w:type="paragraph" w:styleId="85">
    <w:name w:val="toc 9"/>
    <w:basedOn w:val="1"/>
    <w:next w:val="1"/>
    <w:semiHidden/>
    <w:unhideWhenUsed/>
    <w:qFormat/>
    <w:uiPriority w:val="39"/>
    <w:pPr>
      <w:spacing w:after="100"/>
      <w:ind w:left="1760"/>
    </w:pPr>
  </w:style>
  <w:style w:type="character" w:styleId="87">
    <w:name w:val="annotation reference"/>
    <w:basedOn w:val="86"/>
    <w:semiHidden/>
    <w:unhideWhenUsed/>
    <w:qFormat/>
    <w:uiPriority w:val="99"/>
    <w:rPr>
      <w:sz w:val="22"/>
      <w:szCs w:val="16"/>
    </w:rPr>
  </w:style>
  <w:style w:type="character" w:styleId="88">
    <w:name w:val="endnote reference"/>
    <w:basedOn w:val="86"/>
    <w:semiHidden/>
    <w:unhideWhenUsed/>
    <w:qFormat/>
    <w:uiPriority w:val="99"/>
    <w:rPr>
      <w:vertAlign w:val="superscript"/>
    </w:rPr>
  </w:style>
  <w:style w:type="character" w:styleId="89">
    <w:name w:val="FollowedHyperlink"/>
    <w:basedOn w:val="86"/>
    <w:semiHidden/>
    <w:unhideWhenUsed/>
    <w:qFormat/>
    <w:uiPriority w:val="99"/>
    <w:rPr>
      <w:color w:val="800080" w:themeColor="followedHyperlink"/>
      <w:u w:val="single"/>
      <w14:textFill>
        <w14:solidFill>
          <w14:schemeClr w14:val="folHlink"/>
        </w14:solidFill>
      </w14:textFill>
    </w:rPr>
  </w:style>
  <w:style w:type="character" w:styleId="90">
    <w:name w:val="footnote reference"/>
    <w:basedOn w:val="86"/>
    <w:semiHidden/>
    <w:unhideWhenUsed/>
    <w:qFormat/>
    <w:uiPriority w:val="99"/>
    <w:rPr>
      <w:vertAlign w:val="superscript"/>
    </w:rPr>
  </w:style>
  <w:style w:type="character" w:styleId="91">
    <w:name w:val="HTML Acronym"/>
    <w:basedOn w:val="86"/>
    <w:semiHidden/>
    <w:unhideWhenUsed/>
    <w:qFormat/>
    <w:uiPriority w:val="99"/>
  </w:style>
  <w:style w:type="character" w:styleId="92">
    <w:name w:val="HTML Cite"/>
    <w:basedOn w:val="86"/>
    <w:semiHidden/>
    <w:unhideWhenUsed/>
    <w:qFormat/>
    <w:uiPriority w:val="99"/>
    <w:rPr>
      <w:i/>
      <w:iCs/>
    </w:rPr>
  </w:style>
  <w:style w:type="character" w:styleId="93">
    <w:name w:val="HTML Code"/>
    <w:basedOn w:val="86"/>
    <w:semiHidden/>
    <w:unhideWhenUsed/>
    <w:qFormat/>
    <w:uiPriority w:val="99"/>
    <w:rPr>
      <w:rFonts w:ascii="Consolas" w:hAnsi="Consolas"/>
      <w:sz w:val="22"/>
      <w:szCs w:val="20"/>
    </w:rPr>
  </w:style>
  <w:style w:type="character" w:styleId="94">
    <w:name w:val="HTML Definition"/>
    <w:basedOn w:val="86"/>
    <w:semiHidden/>
    <w:unhideWhenUsed/>
    <w:qFormat/>
    <w:uiPriority w:val="99"/>
    <w:rPr>
      <w:i/>
      <w:iCs/>
    </w:rPr>
  </w:style>
  <w:style w:type="character" w:styleId="95">
    <w:name w:val="HTML Keyboard"/>
    <w:basedOn w:val="86"/>
    <w:semiHidden/>
    <w:unhideWhenUsed/>
    <w:qFormat/>
    <w:uiPriority w:val="99"/>
    <w:rPr>
      <w:rFonts w:ascii="Consolas" w:hAnsi="Consolas"/>
      <w:sz w:val="22"/>
      <w:szCs w:val="20"/>
    </w:rPr>
  </w:style>
  <w:style w:type="character" w:styleId="96">
    <w:name w:val="HTML Sample"/>
    <w:basedOn w:val="86"/>
    <w:semiHidden/>
    <w:unhideWhenUsed/>
    <w:qFormat/>
    <w:uiPriority w:val="99"/>
    <w:rPr>
      <w:rFonts w:ascii="Consolas" w:hAnsi="Consolas"/>
      <w:sz w:val="24"/>
      <w:szCs w:val="24"/>
    </w:rPr>
  </w:style>
  <w:style w:type="character" w:styleId="97">
    <w:name w:val="HTML Typewriter"/>
    <w:basedOn w:val="86"/>
    <w:semiHidden/>
    <w:unhideWhenUsed/>
    <w:qFormat/>
    <w:uiPriority w:val="99"/>
    <w:rPr>
      <w:rFonts w:ascii="Consolas" w:hAnsi="Consolas"/>
      <w:sz w:val="22"/>
      <w:szCs w:val="20"/>
    </w:rPr>
  </w:style>
  <w:style w:type="character" w:styleId="98">
    <w:name w:val="HTML Variable"/>
    <w:basedOn w:val="86"/>
    <w:semiHidden/>
    <w:unhideWhenUsed/>
    <w:qFormat/>
    <w:uiPriority w:val="99"/>
    <w:rPr>
      <w:i/>
      <w:iCs/>
    </w:rPr>
  </w:style>
  <w:style w:type="character" w:styleId="99">
    <w:name w:val="Hyperlink"/>
    <w:basedOn w:val="86"/>
    <w:semiHidden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styleId="100">
    <w:name w:val="line number"/>
    <w:basedOn w:val="86"/>
    <w:semiHidden/>
    <w:unhideWhenUsed/>
    <w:qFormat/>
    <w:uiPriority w:val="99"/>
  </w:style>
  <w:style w:type="character" w:styleId="101">
    <w:name w:val="page number"/>
    <w:basedOn w:val="86"/>
    <w:semiHidden/>
    <w:unhideWhenUsed/>
    <w:qFormat/>
    <w:uiPriority w:val="99"/>
  </w:style>
  <w:style w:type="table" w:styleId="103">
    <w:name w:val="Table 3D effects 1"/>
    <w:basedOn w:val="102"/>
    <w:semiHidden/>
    <w:unhideWhenUsed/>
    <w:qFormat/>
    <w:uiPriority w:val="99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il"/>
          <w:tr2bl w:val="nil"/>
        </w:tcBorders>
      </w:tcPr>
    </w:tblStylePr>
    <w:tblStylePr w:type="lastCol">
      <w:tblPr/>
      <w:tcPr>
        <w:tcBorders>
          <w:left w:val="single" w:color="FFFFFF" w:sz="6" w:space="0"/>
          <w:tl2br w:val="nil"/>
          <w:tr2bl w:val="nil"/>
        </w:tcBorders>
      </w:tcPr>
    </w:tblStylePr>
    <w:tblStylePr w:type="neCell">
      <w:tblPr/>
      <w:tcPr>
        <w:tcBorders>
          <w:left w:val="nil"/>
          <w:bottom w:val="nil"/>
          <w:tl2br w:val="nil"/>
          <w:tr2bl w:val="nil"/>
        </w:tcBorders>
      </w:tcPr>
    </w:tblStylePr>
    <w:tblStylePr w:type="nwCell">
      <w:tblPr/>
      <w:tcPr>
        <w:tcBorders>
          <w:bottom w:val="nil"/>
          <w:right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right w:val="nil"/>
          <w:tl2br w:val="nil"/>
          <w:tr2bl w:val="nil"/>
        </w:tcBorders>
      </w:tcPr>
    </w:tblStylePr>
  </w:style>
  <w:style w:type="table" w:styleId="104">
    <w:name w:val="Table 3D effects 2"/>
    <w:basedOn w:val="102"/>
    <w:semiHidden/>
    <w:unhideWhenUsed/>
    <w:qFormat/>
    <w:uiPriority w:val="99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firstCol">
      <w:tblPr/>
      <w:tcPr>
        <w:tcBorders>
          <w:top w:val="nil"/>
          <w:bottom w:val="nil"/>
          <w:right w:val="single" w:color="808080" w:sz="6" w:space="0"/>
          <w:tl2br w:val="nil"/>
          <w:tr2bl w:val="nil"/>
        </w:tcBorders>
      </w:tcPr>
    </w:tblStylePr>
    <w:tblStylePr w:type="lastCol">
      <w:tblPr/>
      <w:tcPr>
        <w:tcBorders>
          <w:right w:val="single" w:color="FFFFFF" w:sz="6" w:space="0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05">
    <w:name w:val="Table 3D effects 3"/>
    <w:basedOn w:val="102"/>
    <w:semiHidden/>
    <w:unhideWhenUsed/>
    <w:qFormat/>
    <w:uiPriority w:val="99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firstCol">
      <w:tblPr/>
      <w:tcPr>
        <w:tcBorders>
          <w:top w:val="nil"/>
          <w:bottom w:val="nil"/>
          <w:right w:val="single" w:color="808080" w:sz="6" w:space="0"/>
          <w:tl2br w:val="nil"/>
          <w:tr2bl w:val="nil"/>
        </w:tcBorders>
      </w:tcPr>
    </w:tblStylePr>
    <w:tblStylePr w:type="lastCol">
      <w:tblPr/>
      <w:tcPr>
        <w:tcBorders>
          <w:right w:val="single" w:color="FFFFFF" w:sz="6" w:space="0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06">
    <w:name w:val="Table Classic 1"/>
    <w:basedOn w:val="102"/>
    <w:semiHidden/>
    <w:unhideWhenUsed/>
    <w:qFormat/>
    <w:uiPriority w:val="99"/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tblPr/>
      <w:tcPr>
        <w:tcBorders>
          <w:right w:val="single" w:color="000000" w:sz="6" w:space="0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07">
    <w:name w:val="Table Classic 2"/>
    <w:basedOn w:val="102"/>
    <w:semiHidden/>
    <w:unhideWhenUsed/>
    <w:qFormat/>
    <w:uiPriority w:val="99"/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108">
    <w:name w:val="Table Classic 3"/>
    <w:basedOn w:val="102"/>
    <w:semiHidden/>
    <w:unhideWhenUsed/>
    <w:qFormat/>
    <w:uiPriority w:val="99"/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109">
    <w:name w:val="Table Classic 4"/>
    <w:basedOn w:val="102"/>
    <w:semiHidden/>
    <w:unhideWhenUsed/>
    <w:qFormat/>
    <w:uiPriority w:val="99"/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110">
    <w:name w:val="Table Colorful 1"/>
    <w:basedOn w:val="102"/>
    <w:semiHidden/>
    <w:unhideWhenUsed/>
    <w:qFormat/>
    <w:uiPriority w:val="99"/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</w:style>
  <w:style w:type="table" w:styleId="111">
    <w:name w:val="Table Colorful 2"/>
    <w:basedOn w:val="102"/>
    <w:semiHidden/>
    <w:unhideWhenUsed/>
    <w:qFormat/>
    <w:uiPriority w:val="99"/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il"/>
          <w:tr2bl w:val="nil"/>
        </w:tcBorders>
      </w:tcPr>
    </w:tblStylePr>
    <w:tblStylePr w:type="lastCol">
      <w:tblPr/>
      <w:tcPr>
        <w:tcBorders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</w:style>
  <w:style w:type="table" w:styleId="112">
    <w:name w:val="Table Colorful 3"/>
    <w:basedOn w:val="102"/>
    <w:semiHidden/>
    <w:unhideWhenUsed/>
    <w:qFormat/>
    <w:uiPriority w:val="99"/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113">
    <w:name w:val="Table Columns 1"/>
    <w:basedOn w:val="102"/>
    <w:semiHidden/>
    <w:unhideWhenUsed/>
    <w:qFormat/>
    <w:uiPriority w:val="99"/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bottom w:val="double" w:color="000000" w:sz="6" w:space="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14">
    <w:name w:val="Table Columns 2"/>
    <w:basedOn w:val="102"/>
    <w:semiHidden/>
    <w:unhideWhenUsed/>
    <w:qFormat/>
    <w:uiPriority w:val="99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15">
    <w:name w:val="Table Columns 3"/>
    <w:basedOn w:val="102"/>
    <w:semiHidden/>
    <w:unhideWhenUsed/>
    <w:qFormat/>
    <w:uiPriority w:val="99"/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16">
    <w:name w:val="Table Columns 4"/>
    <w:basedOn w:val="102"/>
    <w:semiHidden/>
    <w:unhideWhenUsed/>
    <w:qFormat/>
    <w:uiPriority w:val="99"/>
    <w:tblPr>
      <w:tblStyleColBandSize w:val="1"/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17">
    <w:name w:val="Table Columns 5"/>
    <w:basedOn w:val="102"/>
    <w:semiHidden/>
    <w:unhideWhenUsed/>
    <w:qFormat/>
    <w:uiPriority w:val="99"/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18">
    <w:name w:val="Table Contemporary"/>
    <w:basedOn w:val="102"/>
    <w:semiHidden/>
    <w:unhideWhenUsed/>
    <w:qFormat/>
    <w:uiPriority w:val="99"/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</w:style>
  <w:style w:type="table" w:styleId="119">
    <w:name w:val="Table Elegant"/>
    <w:basedOn w:val="102"/>
    <w:semiHidden/>
    <w:unhideWhenUsed/>
    <w:qFormat/>
    <w:uiPriority w:val="99"/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120">
    <w:name w:val="Table Grid"/>
    <w:basedOn w:val="102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table" w:styleId="121">
    <w:name w:val="Table Grid 1"/>
    <w:basedOn w:val="102"/>
    <w:semiHidden/>
    <w:unhideWhenUsed/>
    <w:qFormat/>
    <w:uiPriority w:val="99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22">
    <w:name w:val="Table Grid 2"/>
    <w:basedOn w:val="102"/>
    <w:semiHidden/>
    <w:unhideWhenUsed/>
    <w:qFormat/>
    <w:uiPriority w:val="99"/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23">
    <w:name w:val="Table Grid 3"/>
    <w:basedOn w:val="102"/>
    <w:semiHidden/>
    <w:unhideWhenUsed/>
    <w:qFormat/>
    <w:uiPriority w:val="99"/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24">
    <w:name w:val="Table Grid 4"/>
    <w:basedOn w:val="102"/>
    <w:semiHidden/>
    <w:unhideWhenUsed/>
    <w:qFormat/>
    <w:uiPriority w:val="99"/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125">
    <w:name w:val="Table Grid 5"/>
    <w:basedOn w:val="102"/>
    <w:semiHidden/>
    <w:unhideWhenUsed/>
    <w:qFormat/>
    <w:uiPriority w:val="99"/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26">
    <w:name w:val="Table Grid 6"/>
    <w:basedOn w:val="102"/>
    <w:semiHidden/>
    <w:unhideWhenUsed/>
    <w:qFormat/>
    <w:uiPriority w:val="99"/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27">
    <w:name w:val="Table Grid 7"/>
    <w:basedOn w:val="102"/>
    <w:semiHidden/>
    <w:unhideWhenUsed/>
    <w:qFormat/>
    <w:uiPriority w:val="99"/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color="000000" w:sz="12" w:space="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28">
    <w:name w:val="Table Grid 8"/>
    <w:basedOn w:val="102"/>
    <w:semiHidden/>
    <w:unhideWhenUsed/>
    <w:qFormat/>
    <w:uiPriority w:val="99"/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129">
    <w:name w:val="Table List 1"/>
    <w:basedOn w:val="102"/>
    <w:semiHidden/>
    <w:unhideWhenUsed/>
    <w:qFormat/>
    <w:uiPriority w:val="99"/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30">
    <w:name w:val="Table List 2"/>
    <w:basedOn w:val="102"/>
    <w:semiHidden/>
    <w:unhideWhenUsed/>
    <w:qFormat/>
    <w:uiPriority w:val="99"/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31">
    <w:name w:val="Table List 3"/>
    <w:basedOn w:val="102"/>
    <w:semiHidden/>
    <w:unhideWhenUsed/>
    <w:qFormat/>
    <w:uiPriority w:val="99"/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132">
    <w:name w:val="Table List 4"/>
    <w:basedOn w:val="102"/>
    <w:semiHidden/>
    <w:unhideWhenUsed/>
    <w:qFormat/>
    <w:uiPriority w:val="99"/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il"/>
          <w:tr2bl w:val="nil"/>
        </w:tcBorders>
        <w:shd w:val="solid" w:color="808080" w:fill="FFFFFF"/>
      </w:tcPr>
    </w:tblStylePr>
  </w:style>
  <w:style w:type="table" w:styleId="133">
    <w:name w:val="Table List 5"/>
    <w:basedOn w:val="102"/>
    <w:semiHidden/>
    <w:unhideWhenUsed/>
    <w:qFormat/>
    <w:uiPriority w:val="99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34">
    <w:name w:val="Table List 6"/>
    <w:basedOn w:val="102"/>
    <w:semiHidden/>
    <w:unhideWhenUsed/>
    <w:qFormat/>
    <w:uiPriority w:val="99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il"/>
          <w:tr2bl w:val="nil"/>
        </w:tcBorders>
      </w:tcPr>
    </w:tblStylePr>
    <w:tblStylePr w:type="band1Horz">
      <w:tblPr/>
      <w:tcPr>
        <w:tcBorders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35">
    <w:name w:val="Table List 7"/>
    <w:basedOn w:val="102"/>
    <w:semiHidden/>
    <w:unhideWhenUsed/>
    <w:qFormat/>
    <w:uiPriority w:val="99"/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l2br w:val="nil"/>
          <w:tr2bl w:val="nil"/>
        </w:tcBorders>
        <w:shd w:val="pct25" w:color="FFFF00" w:fill="FFFFFF"/>
      </w:tcPr>
    </w:tblStylePr>
  </w:style>
  <w:style w:type="table" w:styleId="136">
    <w:name w:val="Table List 8"/>
    <w:basedOn w:val="102"/>
    <w:semiHidden/>
    <w:unhideWhenUsed/>
    <w:qFormat/>
    <w:uiPriority w:val="99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l2br w:val="single" w:color="auto" w:sz="6" w:space="0"/>
          <w:tr2bl w:val="nil"/>
        </w:tcBorders>
      </w:tcPr>
    </w:tblStylePr>
  </w:style>
  <w:style w:type="table" w:styleId="137">
    <w:name w:val="Table Professional"/>
    <w:basedOn w:val="102"/>
    <w:semiHidden/>
    <w:unhideWhenUsed/>
    <w:qFormat/>
    <w:uiPriority w:val="99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138">
    <w:name w:val="Table Simple 1"/>
    <w:basedOn w:val="102"/>
    <w:semiHidden/>
    <w:unhideWhenUsed/>
    <w:qFormat/>
    <w:uiPriority w:val="99"/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tl2br w:val="nil"/>
          <w:tr2bl w:val="nil"/>
        </w:tcBorders>
      </w:tcPr>
    </w:tblStylePr>
  </w:style>
  <w:style w:type="table" w:styleId="139">
    <w:name w:val="Table Simple 2"/>
    <w:basedOn w:val="102"/>
    <w:semiHidden/>
    <w:unhideWhenUsed/>
    <w:qFormat/>
    <w:uiPriority w:val="99"/>
    <w:tblPr/>
    <w:tblStylePr w:type="firstRow">
      <w:rPr>
        <w:b/>
        <w:bCs/>
      </w:rPr>
      <w:tblPr/>
      <w:tcPr>
        <w:tcBorders>
          <w:bottom w:val="single" w:color="000000" w:sz="12" w:space="0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left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tl2br w:val="nil"/>
          <w:tr2bl w:val="nil"/>
        </w:tcBorders>
      </w:tcPr>
    </w:tblStylePr>
  </w:style>
  <w:style w:type="table" w:styleId="140">
    <w:name w:val="Table Simple 3"/>
    <w:basedOn w:val="102"/>
    <w:semiHidden/>
    <w:unhideWhenUsed/>
    <w:qFormat/>
    <w:uiPriority w:val="99"/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141">
    <w:name w:val="Table Subtle 1"/>
    <w:basedOn w:val="102"/>
    <w:semiHidden/>
    <w:unhideWhenUsed/>
    <w:qFormat/>
    <w:uiPriority w:val="99"/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il"/>
          <w:tr2bl w:val="nil"/>
        </w:tcBorders>
      </w:tcPr>
    </w:tblStylePr>
    <w:tblStylePr w:type="lastCol"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band1Horz">
      <w:tblPr/>
      <w:tcPr>
        <w:tcBorders>
          <w:bottom w:val="single" w:color="000000" w:sz="6" w:space="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42">
    <w:name w:val="Table Subtle 2"/>
    <w:basedOn w:val="102"/>
    <w:semiHidden/>
    <w:unhideWhenUsed/>
    <w:qFormat/>
    <w:uiPriority w:val="99"/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tl2br w:val="nil"/>
          <w:tr2bl w:val="nil"/>
        </w:tcBorders>
      </w:tcPr>
    </w:tblStylePr>
    <w:tblStylePr w:type="firstCol">
      <w:tblPr/>
      <w:tcPr>
        <w:tcBorders>
          <w:right w:val="single" w:color="000000" w:sz="12" w:space="0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43">
    <w:name w:val="Table Theme"/>
    <w:basedOn w:val="102"/>
    <w:semiHidden/>
    <w:unhideWhenUsed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144">
    <w:name w:val="Table Web 1"/>
    <w:basedOn w:val="102"/>
    <w:semiHidden/>
    <w:unhideWhenUsed/>
    <w:qFormat/>
    <w:uiPriority w:val="99"/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145">
    <w:name w:val="Table Web 2"/>
    <w:basedOn w:val="102"/>
    <w:semiHidden/>
    <w:unhideWhenUsed/>
    <w:qFormat/>
    <w:uiPriority w:val="99"/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146">
    <w:name w:val="Table Web 3"/>
    <w:basedOn w:val="102"/>
    <w:semiHidden/>
    <w:unhideWhenUsed/>
    <w:qFormat/>
    <w:uiPriority w:val="99"/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147">
    <w:name w:val="Light Shading"/>
    <w:basedOn w:val="102"/>
    <w:semiHidden/>
    <w:unhideWhenUsed/>
    <w:qFormat/>
    <w:uiPriority w:val="60"/>
    <w:pPr>
      <w:spacing w:before="0" w:after="0"/>
    </w:pPr>
    <w:rPr>
      <w:color w:val="000000" w:themeColor="text1" w:themeShade="BF"/>
    </w:rPr>
    <w:tblPr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</w:style>
  <w:style w:type="table" w:styleId="148">
    <w:name w:val="Light Shading Accent 1"/>
    <w:basedOn w:val="102"/>
    <w:semiHidden/>
    <w:unhideWhenUsed/>
    <w:qFormat/>
    <w:uiPriority w:val="60"/>
    <w:pPr>
      <w:spacing w:before="0" w:after="0"/>
    </w:pPr>
    <w:rPr>
      <w:color w:val="376092" w:themeColor="accent1" w:themeShade="BF"/>
    </w:rPr>
    <w:tblPr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149">
    <w:name w:val="Light Shading Accent 2"/>
    <w:basedOn w:val="102"/>
    <w:semiHidden/>
    <w:unhideWhenUsed/>
    <w:qFormat/>
    <w:uiPriority w:val="60"/>
    <w:pPr>
      <w:spacing w:before="0" w:after="0"/>
    </w:pPr>
    <w:rPr>
      <w:color w:val="953735" w:themeColor="accent2" w:themeShade="BF"/>
    </w:rPr>
    <w:tblPr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</w:style>
  <w:style w:type="table" w:styleId="150">
    <w:name w:val="Light Shading Accent 3"/>
    <w:basedOn w:val="102"/>
    <w:semiHidden/>
    <w:unhideWhenUsed/>
    <w:qFormat/>
    <w:uiPriority w:val="60"/>
    <w:pPr>
      <w:spacing w:before="0" w:after="0"/>
    </w:pPr>
    <w:rPr>
      <w:color w:val="77933C" w:themeColor="accent3" w:themeShade="BF"/>
    </w:rPr>
    <w:tblPr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151">
    <w:name w:val="Light Shading Accent 4"/>
    <w:basedOn w:val="102"/>
    <w:semiHidden/>
    <w:unhideWhenUsed/>
    <w:qFormat/>
    <w:uiPriority w:val="60"/>
    <w:pPr>
      <w:spacing w:before="0" w:after="0"/>
    </w:pPr>
    <w:rPr>
      <w:color w:val="604A7B" w:themeColor="accent4" w:themeShade="BF"/>
    </w:rPr>
    <w:tblPr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152">
    <w:name w:val="Light Shading Accent 5"/>
    <w:basedOn w:val="102"/>
    <w:semiHidden/>
    <w:unhideWhenUsed/>
    <w:qFormat/>
    <w:uiPriority w:val="60"/>
    <w:pPr>
      <w:spacing w:before="0" w:after="0"/>
    </w:pPr>
    <w:rPr>
      <w:color w:val="31859C" w:themeColor="accent5" w:themeShade="BF"/>
    </w:rPr>
    <w:tblPr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</w:style>
  <w:style w:type="table" w:styleId="153">
    <w:name w:val="Light Shading Accent 6"/>
    <w:basedOn w:val="102"/>
    <w:semiHidden/>
    <w:unhideWhenUsed/>
    <w:qFormat/>
    <w:uiPriority w:val="60"/>
    <w:pPr>
      <w:spacing w:before="0" w:after="0"/>
    </w:pPr>
    <w:rPr>
      <w:color w:val="E46C0A" w:themeColor="accent6" w:themeShade="BF"/>
    </w:rPr>
    <w:tblPr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</w:style>
  <w:style w:type="table" w:styleId="154">
    <w:name w:val="Light List"/>
    <w:basedOn w:val="102"/>
    <w:semiHidden/>
    <w:unhideWhenUsed/>
    <w:qFormat/>
    <w:uiPriority w:val="61"/>
    <w:pPr>
      <w:spacing w:before="0" w:after="0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155">
    <w:name w:val="Light List Accent 1"/>
    <w:basedOn w:val="102"/>
    <w:semiHidden/>
    <w:unhideWhenUsed/>
    <w:qFormat/>
    <w:uiPriority w:val="61"/>
    <w:pPr>
      <w:spacing w:before="0" w:after="0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156">
    <w:name w:val="Light List Accent 2"/>
    <w:basedOn w:val="102"/>
    <w:semiHidden/>
    <w:unhideWhenUsed/>
    <w:qFormat/>
    <w:uiPriority w:val="61"/>
    <w:pPr>
      <w:spacing w:before="0" w:after="0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157">
    <w:name w:val="Light List Accent 3"/>
    <w:basedOn w:val="102"/>
    <w:semiHidden/>
    <w:unhideWhenUsed/>
    <w:qFormat/>
    <w:uiPriority w:val="61"/>
    <w:pPr>
      <w:spacing w:before="0" w:after="0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158">
    <w:name w:val="Light List Accent 4"/>
    <w:basedOn w:val="102"/>
    <w:semiHidden/>
    <w:unhideWhenUsed/>
    <w:qFormat/>
    <w:uiPriority w:val="61"/>
    <w:pPr>
      <w:spacing w:before="0" w:after="0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159">
    <w:name w:val="Light List Accent 5"/>
    <w:basedOn w:val="102"/>
    <w:semiHidden/>
    <w:unhideWhenUsed/>
    <w:qFormat/>
    <w:uiPriority w:val="61"/>
    <w:pPr>
      <w:spacing w:before="0" w:after="0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160">
    <w:name w:val="Light List Accent 6"/>
    <w:basedOn w:val="102"/>
    <w:semiHidden/>
    <w:unhideWhenUsed/>
    <w:qFormat/>
    <w:uiPriority w:val="61"/>
    <w:pPr>
      <w:spacing w:before="0" w:after="0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161">
    <w:name w:val="Light Grid"/>
    <w:basedOn w:val="102"/>
    <w:semiHidden/>
    <w:unhideWhenUsed/>
    <w:qFormat/>
    <w:uiPriority w:val="62"/>
    <w:pPr>
      <w:spacing w:before="0" w:after="0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  <w:shd w:val="clear" w:color="auto" w:fill="BFBFBF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</w:tcPr>
    </w:tblStylePr>
  </w:style>
  <w:style w:type="table" w:styleId="162">
    <w:name w:val="Light Grid Accent 1"/>
    <w:basedOn w:val="102"/>
    <w:semiHidden/>
    <w:unhideWhenUsed/>
    <w:qFormat/>
    <w:uiPriority w:val="62"/>
    <w:pPr>
      <w:spacing w:before="0" w:after="0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</w:tcPr>
    </w:tblStylePr>
  </w:style>
  <w:style w:type="table" w:styleId="163">
    <w:name w:val="Light Grid Accent 2"/>
    <w:basedOn w:val="102"/>
    <w:semiHidden/>
    <w:unhideWhenUsed/>
    <w:qFormat/>
    <w:uiPriority w:val="62"/>
    <w:pPr>
      <w:spacing w:before="0" w:after="0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  <w:shd w:val="clear" w:color="auto" w:fill="EFD3D3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</w:tcPr>
    </w:tblStylePr>
  </w:style>
  <w:style w:type="table" w:styleId="164">
    <w:name w:val="Light Grid Accent 3"/>
    <w:basedOn w:val="102"/>
    <w:semiHidden/>
    <w:unhideWhenUsed/>
    <w:qFormat/>
    <w:uiPriority w:val="62"/>
    <w:pPr>
      <w:spacing w:before="0" w:after="0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</w:tcPr>
    </w:tblStylePr>
  </w:style>
  <w:style w:type="table" w:styleId="165">
    <w:name w:val="Light Grid Accent 4"/>
    <w:basedOn w:val="102"/>
    <w:semiHidden/>
    <w:unhideWhenUsed/>
    <w:qFormat/>
    <w:uiPriority w:val="62"/>
    <w:pPr>
      <w:spacing w:before="0" w:after="0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</w:tcPr>
    </w:tblStylePr>
  </w:style>
  <w:style w:type="table" w:styleId="166">
    <w:name w:val="Light Grid Accent 5"/>
    <w:basedOn w:val="102"/>
    <w:semiHidden/>
    <w:unhideWhenUsed/>
    <w:qFormat/>
    <w:uiPriority w:val="62"/>
    <w:pPr>
      <w:spacing w:before="0" w:after="0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  <w:shd w:val="clear" w:color="auto" w:fill="D2EAF0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</w:tcPr>
    </w:tblStylePr>
  </w:style>
  <w:style w:type="table" w:styleId="167">
    <w:name w:val="Light Grid Accent 6"/>
    <w:basedOn w:val="102"/>
    <w:semiHidden/>
    <w:unhideWhenUsed/>
    <w:qFormat/>
    <w:uiPriority w:val="62"/>
    <w:pPr>
      <w:spacing w:before="0" w:after="0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  <w:shd w:val="clear" w:color="auto" w:fill="FDE5D1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</w:tcPr>
    </w:tblStylePr>
  </w:style>
  <w:style w:type="table" w:styleId="168">
    <w:name w:val="Medium Shading 1"/>
    <w:basedOn w:val="102"/>
    <w:semiHidden/>
    <w:unhideWhenUsed/>
    <w:qFormat/>
    <w:uiPriority w:val="63"/>
    <w:pPr>
      <w:spacing w:before="0" w:after="0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3F3F3F" w:themeColor="text1" w:themeTint="BF" w:sz="8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3F3F3F" w:themeColor="text1" w:themeTint="BF" w:sz="6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FBFBF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69">
    <w:name w:val="Medium Shading 1 Accent 1"/>
    <w:basedOn w:val="102"/>
    <w:semiHidden/>
    <w:unhideWhenUsed/>
    <w:qFormat/>
    <w:uiPriority w:val="63"/>
    <w:pPr>
      <w:spacing w:before="0" w:after="0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0">
    <w:name w:val="Medium Shading 1 Accent 2"/>
    <w:basedOn w:val="102"/>
    <w:semiHidden/>
    <w:unhideWhenUsed/>
    <w:qFormat/>
    <w:uiPriority w:val="63"/>
    <w:pPr>
      <w:spacing w:before="0" w:after="0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3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1">
    <w:name w:val="Medium Shading 1 Accent 3"/>
    <w:basedOn w:val="102"/>
    <w:semiHidden/>
    <w:unhideWhenUsed/>
    <w:qFormat/>
    <w:uiPriority w:val="63"/>
    <w:pPr>
      <w:spacing w:before="0" w:after="0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B4CC82" w:themeColor="accent3" w:themeTint="BF" w:sz="8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4CC82" w:themeColor="accent3" w:themeTint="BF" w:sz="6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2">
    <w:name w:val="Medium Shading 1 Accent 4"/>
    <w:basedOn w:val="102"/>
    <w:semiHidden/>
    <w:unhideWhenUsed/>
    <w:qFormat/>
    <w:uiPriority w:val="63"/>
    <w:pPr>
      <w:spacing w:before="0" w:after="0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3">
    <w:name w:val="Medium Shading 1 Accent 5"/>
    <w:basedOn w:val="102"/>
    <w:semiHidden/>
    <w:unhideWhenUsed/>
    <w:qFormat/>
    <w:uiPriority w:val="63"/>
    <w:pPr>
      <w:spacing w:before="0" w:after="0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4">
    <w:name w:val="Medium Shading 1 Accent 6"/>
    <w:basedOn w:val="102"/>
    <w:semiHidden/>
    <w:unhideWhenUsed/>
    <w:qFormat/>
    <w:uiPriority w:val="63"/>
    <w:pPr>
      <w:spacing w:before="0" w:after="0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5D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5">
    <w:name w:val="Medium Shading 2"/>
    <w:basedOn w:val="102"/>
    <w:semiHidden/>
    <w:unhideWhenUsed/>
    <w:qFormat/>
    <w:uiPriority w:val="64"/>
    <w:pPr>
      <w:spacing w:before="0" w:after="0"/>
    </w:p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176">
    <w:name w:val="Medium Shading 2 Accent 1"/>
    <w:basedOn w:val="102"/>
    <w:semiHidden/>
    <w:unhideWhenUsed/>
    <w:qFormat/>
    <w:uiPriority w:val="64"/>
    <w:pPr>
      <w:spacing w:before="0" w:after="0"/>
    </w:p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177">
    <w:name w:val="Medium Shading 2 Accent 2"/>
    <w:basedOn w:val="102"/>
    <w:semiHidden/>
    <w:unhideWhenUsed/>
    <w:qFormat/>
    <w:uiPriority w:val="64"/>
    <w:pPr>
      <w:spacing w:before="0" w:after="0"/>
    </w:p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178">
    <w:name w:val="Medium Shading 2 Accent 3"/>
    <w:basedOn w:val="102"/>
    <w:semiHidden/>
    <w:unhideWhenUsed/>
    <w:qFormat/>
    <w:uiPriority w:val="64"/>
    <w:pPr>
      <w:spacing w:before="0" w:after="0"/>
    </w:p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179">
    <w:name w:val="Medium Shading 2 Accent 4"/>
    <w:basedOn w:val="102"/>
    <w:semiHidden/>
    <w:unhideWhenUsed/>
    <w:qFormat/>
    <w:uiPriority w:val="64"/>
    <w:pPr>
      <w:spacing w:before="0" w:after="0"/>
    </w:p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180">
    <w:name w:val="Medium Shading 2 Accent 5"/>
    <w:basedOn w:val="102"/>
    <w:semiHidden/>
    <w:unhideWhenUsed/>
    <w:qFormat/>
    <w:uiPriority w:val="64"/>
    <w:pPr>
      <w:spacing w:before="0" w:after="0"/>
    </w:p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181">
    <w:name w:val="Medium Shading 2 Accent 6"/>
    <w:basedOn w:val="102"/>
    <w:semiHidden/>
    <w:unhideWhenUsed/>
    <w:uiPriority w:val="64"/>
    <w:pPr>
      <w:spacing w:before="0" w:after="0"/>
    </w:p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182">
    <w:name w:val="Medium List 1"/>
    <w:basedOn w:val="102"/>
    <w:semiHidden/>
    <w:unhideWhenUsed/>
    <w:qFormat/>
    <w:uiPriority w:val="65"/>
    <w:pPr>
      <w:spacing w:before="0" w:after="0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shd w:val="clear" w:color="auto" w:fill="BFBFBF" w:themeFill="text1" w:themeFillTint="3F"/>
      </w:tcPr>
    </w:tblStylePr>
  </w:style>
  <w:style w:type="table" w:styleId="183">
    <w:name w:val="Medium List 1 Accent 1"/>
    <w:basedOn w:val="102"/>
    <w:semiHidden/>
    <w:unhideWhenUsed/>
    <w:qFormat/>
    <w:uiPriority w:val="65"/>
    <w:pPr>
      <w:spacing w:before="0" w:after="0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84">
    <w:name w:val="Medium List 1 Accent 2"/>
    <w:basedOn w:val="102"/>
    <w:semiHidden/>
    <w:unhideWhenUsed/>
    <w:qFormat/>
    <w:uiPriority w:val="65"/>
    <w:pPr>
      <w:spacing w:before="0" w:after="0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shd w:val="clear" w:color="auto" w:fill="EFD3D3" w:themeFill="accent2" w:themeFillTint="3F"/>
      </w:tcPr>
    </w:tblStylePr>
  </w:style>
  <w:style w:type="table" w:styleId="185">
    <w:name w:val="Medium List 1 Accent 3"/>
    <w:basedOn w:val="102"/>
    <w:semiHidden/>
    <w:unhideWhenUsed/>
    <w:qFormat/>
    <w:uiPriority w:val="65"/>
    <w:pPr>
      <w:spacing w:before="0" w:after="0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86">
    <w:name w:val="Medium List 1 Accent 4"/>
    <w:basedOn w:val="102"/>
    <w:semiHidden/>
    <w:unhideWhenUsed/>
    <w:qFormat/>
    <w:uiPriority w:val="65"/>
    <w:pPr>
      <w:spacing w:before="0" w:after="0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87">
    <w:name w:val="Medium List 1 Accent 5"/>
    <w:basedOn w:val="102"/>
    <w:semiHidden/>
    <w:unhideWhenUsed/>
    <w:qFormat/>
    <w:uiPriority w:val="65"/>
    <w:pPr>
      <w:spacing w:before="0" w:after="0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shd w:val="clear" w:color="auto" w:fill="D2EAF0" w:themeFill="accent5" w:themeFillTint="3F"/>
      </w:tcPr>
    </w:tblStylePr>
  </w:style>
  <w:style w:type="table" w:styleId="188">
    <w:name w:val="Medium List 1 Accent 6"/>
    <w:basedOn w:val="102"/>
    <w:semiHidden/>
    <w:unhideWhenUsed/>
    <w:qFormat/>
    <w:uiPriority w:val="65"/>
    <w:pPr>
      <w:spacing w:before="0" w:after="0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shd w:val="clear" w:color="auto" w:fill="FDE5D1" w:themeFill="accent6" w:themeFillTint="3F"/>
      </w:tcPr>
    </w:tblStylePr>
  </w:style>
  <w:style w:type="table" w:styleId="189">
    <w:name w:val="Medium List 2"/>
    <w:basedOn w:val="102"/>
    <w:semiHidden/>
    <w:unhideWhenUsed/>
    <w:qFormat/>
    <w:uiPriority w:val="66"/>
    <w:pPr>
      <w:spacing w:before="0" w:after="0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FBFBF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90">
    <w:name w:val="Medium List 2 Accent 1"/>
    <w:basedOn w:val="102"/>
    <w:semiHidden/>
    <w:unhideWhenUsed/>
    <w:qFormat/>
    <w:uiPriority w:val="66"/>
    <w:pPr>
      <w:spacing w:before="0" w:after="0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91">
    <w:name w:val="Medium List 2 Accent 2"/>
    <w:basedOn w:val="102"/>
    <w:semiHidden/>
    <w:unhideWhenUsed/>
    <w:qFormat/>
    <w:uiPriority w:val="66"/>
    <w:pPr>
      <w:spacing w:before="0" w:after="0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3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92">
    <w:name w:val="Medium List 2 Accent 3"/>
    <w:basedOn w:val="102"/>
    <w:semiHidden/>
    <w:unhideWhenUsed/>
    <w:qFormat/>
    <w:uiPriority w:val="66"/>
    <w:pPr>
      <w:spacing w:before="0" w:after="0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93">
    <w:name w:val="Medium List 2 Accent 4"/>
    <w:basedOn w:val="102"/>
    <w:semiHidden/>
    <w:unhideWhenUsed/>
    <w:qFormat/>
    <w:uiPriority w:val="66"/>
    <w:pPr>
      <w:spacing w:before="0" w:after="0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94">
    <w:name w:val="Medium List 2 Accent 5"/>
    <w:basedOn w:val="102"/>
    <w:semiHidden/>
    <w:unhideWhenUsed/>
    <w:qFormat/>
    <w:uiPriority w:val="66"/>
    <w:pPr>
      <w:spacing w:before="0" w:after="0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95">
    <w:name w:val="Medium List 2 Accent 6"/>
    <w:basedOn w:val="102"/>
    <w:semiHidden/>
    <w:unhideWhenUsed/>
    <w:qFormat/>
    <w:uiPriority w:val="66"/>
    <w:pPr>
      <w:spacing w:before="0" w:after="0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5D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96">
    <w:name w:val="Medium Grid 1"/>
    <w:basedOn w:val="102"/>
    <w:semiHidden/>
    <w:unhideWhenUsed/>
    <w:uiPriority w:val="67"/>
    <w:pPr>
      <w:spacing w:before="0" w:after="0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  <w:insideV w:val="single" w:color="3F3F3F" w:themeColor="text1" w:themeTint="BF" w:sz="8" w:space="0"/>
      </w:tblBorders>
    </w:tblPr>
    <w:tcPr>
      <w:shd w:val="clear" w:color="auto" w:fill="BFBFBF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3F3F3F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197">
    <w:name w:val="Medium Grid 1 Accent 1"/>
    <w:basedOn w:val="102"/>
    <w:semiHidden/>
    <w:unhideWhenUsed/>
    <w:qFormat/>
    <w:uiPriority w:val="67"/>
    <w:pPr>
      <w:spacing w:before="0" w:after="0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198">
    <w:name w:val="Medium Grid 1 Accent 2"/>
    <w:basedOn w:val="102"/>
    <w:semiHidden/>
    <w:unhideWhenUsed/>
    <w:qFormat/>
    <w:uiPriority w:val="67"/>
    <w:pPr>
      <w:spacing w:before="0" w:after="0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3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99">
    <w:name w:val="Medium Grid 1 Accent 3"/>
    <w:basedOn w:val="102"/>
    <w:semiHidden/>
    <w:unhideWhenUsed/>
    <w:qFormat/>
    <w:uiPriority w:val="67"/>
    <w:pPr>
      <w:spacing w:before="0" w:after="0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  <w:insideV w:val="single" w:color="B4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4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200">
    <w:name w:val="Medium Grid 1 Accent 4"/>
    <w:basedOn w:val="102"/>
    <w:semiHidden/>
    <w:unhideWhenUsed/>
    <w:qFormat/>
    <w:uiPriority w:val="67"/>
    <w:pPr>
      <w:spacing w:before="0" w:after="0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201">
    <w:name w:val="Medium Grid 1 Accent 5"/>
    <w:basedOn w:val="102"/>
    <w:semiHidden/>
    <w:unhideWhenUsed/>
    <w:qFormat/>
    <w:uiPriority w:val="67"/>
    <w:pPr>
      <w:spacing w:before="0" w:after="0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202">
    <w:name w:val="Medium Grid 1 Accent 6"/>
    <w:basedOn w:val="102"/>
    <w:semiHidden/>
    <w:unhideWhenUsed/>
    <w:qFormat/>
    <w:uiPriority w:val="67"/>
    <w:pPr>
      <w:spacing w:before="0" w:after="0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5D1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03">
    <w:name w:val="Medium Grid 2"/>
    <w:basedOn w:val="102"/>
    <w:semiHidden/>
    <w:unhideWhenUsed/>
    <w:qFormat/>
    <w:uiPriority w:val="68"/>
    <w:pPr>
      <w:spacing w:before="0" w:after="0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BFBFBF" w:themeFill="tex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E5E5" w:themeFill="tex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7F7F7F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04">
    <w:name w:val="Medium Grid 2 Accent 1"/>
    <w:basedOn w:val="102"/>
    <w:semiHidden/>
    <w:unhideWhenUsed/>
    <w:qFormat/>
    <w:uiPriority w:val="68"/>
    <w:pPr>
      <w:spacing w:before="0" w:after="0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7C0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05">
    <w:name w:val="Medium Grid 2 Accent 2"/>
    <w:basedOn w:val="102"/>
    <w:semiHidden/>
    <w:unhideWhenUsed/>
    <w:qFormat/>
    <w:uiPriority w:val="68"/>
    <w:pPr>
      <w:spacing w:before="0" w:after="0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3" w:themeFill="accent2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06">
    <w:name w:val="Medium Grid 2 Accent 3"/>
    <w:basedOn w:val="102"/>
    <w:semiHidden/>
    <w:unhideWhenUsed/>
    <w:qFormat/>
    <w:uiPriority w:val="68"/>
    <w:pPr>
      <w:spacing w:before="0" w:after="0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07">
    <w:name w:val="Medium Grid 2 Accent 4"/>
    <w:basedOn w:val="102"/>
    <w:semiHidden/>
    <w:unhideWhenUsed/>
    <w:qFormat/>
    <w:uiPriority w:val="68"/>
    <w:pPr>
      <w:spacing w:before="0" w:after="0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2EFF5" w:themeFill="accent4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08">
    <w:name w:val="Medium Grid 2 Accent 5"/>
    <w:basedOn w:val="102"/>
    <w:semiHidden/>
    <w:unhideWhenUsed/>
    <w:qFormat/>
    <w:uiPriority w:val="68"/>
    <w:pPr>
      <w:spacing w:before="0" w:after="0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0" w:themeFill="accent5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09">
    <w:name w:val="Medium Grid 2 Accent 6"/>
    <w:basedOn w:val="102"/>
    <w:semiHidden/>
    <w:unhideWhenUsed/>
    <w:qFormat/>
    <w:uiPriority w:val="68"/>
    <w:pPr>
      <w:spacing w:before="0" w:after="0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5D1" w:themeFill="accent6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10">
    <w:name w:val="Medium Grid 3"/>
    <w:basedOn w:val="102"/>
    <w:semiHidden/>
    <w:unhideWhenUsed/>
    <w:qFormat/>
    <w:uiPriority w:val="69"/>
    <w:pPr>
      <w:spacing w:before="0" w:after="0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BFBFBF" w:themeFill="tex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7F7F7F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7F7F7F" w:themeFill="text1" w:themeFillTint="7F"/>
      </w:tcPr>
    </w:tblStylePr>
  </w:style>
  <w:style w:type="table" w:styleId="211">
    <w:name w:val="Medium Grid 3 Accent 1"/>
    <w:basedOn w:val="102"/>
    <w:semiHidden/>
    <w:unhideWhenUsed/>
    <w:qFormat/>
    <w:uiPriority w:val="69"/>
    <w:pPr>
      <w:spacing w:before="0" w:after="0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C0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7C0DE" w:themeFill="accent1" w:themeFillTint="7F"/>
      </w:tcPr>
    </w:tblStylePr>
  </w:style>
  <w:style w:type="table" w:styleId="212">
    <w:name w:val="Medium Grid 3 Accent 2"/>
    <w:basedOn w:val="102"/>
    <w:semiHidden/>
    <w:unhideWhenUsed/>
    <w:qFormat/>
    <w:uiPriority w:val="69"/>
    <w:pPr>
      <w:spacing w:before="0" w:after="0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3" w:themeFill="accent2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DFA7A6" w:themeFill="accent2" w:themeFillTint="7F"/>
      </w:tcPr>
    </w:tblStylePr>
  </w:style>
  <w:style w:type="table" w:styleId="213">
    <w:name w:val="Medium Grid 3 Accent 3"/>
    <w:basedOn w:val="102"/>
    <w:semiHidden/>
    <w:unhideWhenUsed/>
    <w:qFormat/>
    <w:uiPriority w:val="69"/>
    <w:pPr>
      <w:spacing w:before="0" w:after="0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CDDDAC" w:themeFill="accent3" w:themeFillTint="7F"/>
      </w:tcPr>
    </w:tblStylePr>
  </w:style>
  <w:style w:type="table" w:styleId="214">
    <w:name w:val="Medium Grid 3 Accent 4"/>
    <w:basedOn w:val="102"/>
    <w:semiHidden/>
    <w:unhideWhenUsed/>
    <w:qFormat/>
    <w:uiPriority w:val="69"/>
    <w:pPr>
      <w:spacing w:before="0" w:after="0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BFB1D0" w:themeFill="accent4" w:themeFillTint="7F"/>
      </w:tcPr>
    </w:tblStylePr>
  </w:style>
  <w:style w:type="table" w:styleId="215">
    <w:name w:val="Medium Grid 3 Accent 5"/>
    <w:basedOn w:val="102"/>
    <w:semiHidden/>
    <w:unhideWhenUsed/>
    <w:qFormat/>
    <w:uiPriority w:val="69"/>
    <w:pPr>
      <w:spacing w:before="0" w:after="0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0" w:themeFill="accent5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5D5E2" w:themeFill="accent5" w:themeFillTint="7F"/>
      </w:tcPr>
    </w:tblStylePr>
  </w:style>
  <w:style w:type="table" w:styleId="216">
    <w:name w:val="Medium Grid 3 Accent 6"/>
    <w:basedOn w:val="102"/>
    <w:semiHidden/>
    <w:unhideWhenUsed/>
    <w:qFormat/>
    <w:uiPriority w:val="69"/>
    <w:pPr>
      <w:spacing w:before="0" w:after="0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5D1" w:themeFill="accent6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FBCAA2" w:themeFill="accent6" w:themeFillTint="7F"/>
      </w:tcPr>
    </w:tblStylePr>
  </w:style>
  <w:style w:type="table" w:styleId="217">
    <w:name w:val="Dark List"/>
    <w:basedOn w:val="102"/>
    <w:semiHidden/>
    <w:unhideWhenUsed/>
    <w:qFormat/>
    <w:uiPriority w:val="70"/>
    <w:pPr>
      <w:spacing w:before="0" w:after="0"/>
    </w:pPr>
    <w:rPr>
      <w:color w:val="FFFFFF" w:themeColor="background1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218">
    <w:name w:val="Dark List Accent 1"/>
    <w:basedOn w:val="102"/>
    <w:semiHidden/>
    <w:unhideWhenUsed/>
    <w:qFormat/>
    <w:uiPriority w:val="70"/>
    <w:pPr>
      <w:spacing w:before="0" w:after="0"/>
    </w:pPr>
    <w:rPr>
      <w:color w:val="FFFFFF" w:themeColor="background1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1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60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</w:style>
  <w:style w:type="table" w:styleId="219">
    <w:name w:val="Dark List Accent 2"/>
    <w:basedOn w:val="102"/>
    <w:semiHidden/>
    <w:unhideWhenUsed/>
    <w:qFormat/>
    <w:uiPriority w:val="70"/>
    <w:pPr>
      <w:spacing w:before="0" w:after="0"/>
    </w:pPr>
    <w:rPr>
      <w:color w:val="FFFFFF" w:themeColor="background1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7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</w:style>
  <w:style w:type="table" w:styleId="220">
    <w:name w:val="Dark List Accent 3"/>
    <w:basedOn w:val="102"/>
    <w:semiHidden/>
    <w:unhideWhenUsed/>
    <w:qFormat/>
    <w:uiPriority w:val="70"/>
    <w:pPr>
      <w:spacing w:before="0" w:after="0"/>
    </w:pPr>
    <w:rPr>
      <w:color w:val="FFFFFF" w:themeColor="background1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7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221">
    <w:name w:val="Dark List Accent 4"/>
    <w:basedOn w:val="102"/>
    <w:semiHidden/>
    <w:unhideWhenUsed/>
    <w:qFormat/>
    <w:uiPriority w:val="70"/>
    <w:pPr>
      <w:spacing w:before="0" w:after="0"/>
    </w:pPr>
    <w:rPr>
      <w:color w:val="FFFFFF" w:themeColor="background1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0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222">
    <w:name w:val="Dark List Accent 5"/>
    <w:basedOn w:val="102"/>
    <w:semiHidden/>
    <w:unhideWhenUsed/>
    <w:qFormat/>
    <w:uiPriority w:val="70"/>
    <w:pPr>
      <w:spacing w:before="0" w:after="0"/>
    </w:pPr>
    <w:rPr>
      <w:color w:val="FFFFFF" w:themeColor="background1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223">
    <w:name w:val="Dark List Accent 6"/>
    <w:basedOn w:val="102"/>
    <w:semiHidden/>
    <w:unhideWhenUsed/>
    <w:qFormat/>
    <w:uiPriority w:val="70"/>
    <w:pPr>
      <w:spacing w:before="0" w:after="0"/>
    </w:pPr>
    <w:rPr>
      <w:color w:val="FFFFFF" w:themeColor="background1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9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</w:style>
  <w:style w:type="table" w:styleId="224">
    <w:name w:val="Colorful Shading"/>
    <w:basedOn w:val="102"/>
    <w:semiHidden/>
    <w:unhideWhenUsed/>
    <w:qFormat/>
    <w:uiPriority w:val="71"/>
    <w:pPr>
      <w:spacing w:before="0" w:after="0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5E5E5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7F7F7F" w:themeFill="tex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225">
    <w:name w:val="Colorful Shading Accent 1"/>
    <w:basedOn w:val="102"/>
    <w:semiHidden/>
    <w:unhideWhenUsed/>
    <w:qFormat/>
    <w:uiPriority w:val="71"/>
    <w:pPr>
      <w:spacing w:before="0" w:after="0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B4D74" w:themeFill="accen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B4D74" w:themeFill="accen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B4D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C0DE" w:themeFill="accen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226">
    <w:name w:val="Colorful Shading Accent 2"/>
    <w:basedOn w:val="102"/>
    <w:semiHidden/>
    <w:unhideWhenUsed/>
    <w:qFormat/>
    <w:uiPriority w:val="71"/>
    <w:pPr>
      <w:spacing w:before="0" w:after="0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227">
    <w:name w:val="Colorful Shading Accent 3"/>
    <w:basedOn w:val="102"/>
    <w:semiHidden/>
    <w:unhideWhenUsed/>
    <w:qFormat/>
    <w:uiPriority w:val="71"/>
    <w:pPr>
      <w:spacing w:before="0" w:after="0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228">
    <w:name w:val="Colorful Shading Accent 4"/>
    <w:basedOn w:val="102"/>
    <w:semiHidden/>
    <w:unhideWhenUsed/>
    <w:qFormat/>
    <w:uiPriority w:val="71"/>
    <w:pPr>
      <w:spacing w:before="0" w:after="0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5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4C3A62" w:themeFill="accent4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4C3A62" w:themeFill="accent4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A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229">
    <w:name w:val="Colorful Shading Accent 5"/>
    <w:basedOn w:val="102"/>
    <w:semiHidden/>
    <w:unhideWhenUsed/>
    <w:qFormat/>
    <w:uiPriority w:val="71"/>
    <w:pPr>
      <w:spacing w:before="0" w:after="0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230">
    <w:name w:val="Colorful Shading Accent 6"/>
    <w:basedOn w:val="102"/>
    <w:semiHidden/>
    <w:unhideWhenUsed/>
    <w:qFormat/>
    <w:uiPriority w:val="71"/>
    <w:pPr>
      <w:spacing w:before="0" w:after="0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B65607" w:themeFill="accent6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B65607" w:themeFill="accent6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7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231">
    <w:name w:val="Colorful List"/>
    <w:basedOn w:val="102"/>
    <w:semiHidden/>
    <w:unhideWhenUsed/>
    <w:qFormat/>
    <w:uiPriority w:val="72"/>
    <w:pPr>
      <w:spacing w:before="0" w:after="0"/>
    </w:pPr>
    <w:rPr>
      <w:color w:val="000000" w:themeColor="text1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E5E5E5" w:themeFill="tex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232">
    <w:name w:val="Colorful List Accent 1"/>
    <w:basedOn w:val="102"/>
    <w:semiHidden/>
    <w:unhideWhenUsed/>
    <w:qFormat/>
    <w:uiPriority w:val="72"/>
    <w:pPr>
      <w:spacing w:before="0" w:after="0"/>
    </w:pPr>
    <w:rPr>
      <w:color w:val="000000" w:themeColor="text1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233">
    <w:name w:val="Colorful List Accent 2"/>
    <w:basedOn w:val="102"/>
    <w:semiHidden/>
    <w:unhideWhenUsed/>
    <w:qFormat/>
    <w:uiPriority w:val="72"/>
    <w:pPr>
      <w:spacing w:before="0" w:after="0"/>
    </w:pPr>
    <w:rPr>
      <w:color w:val="000000" w:themeColor="text1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234">
    <w:name w:val="Colorful List Accent 3"/>
    <w:basedOn w:val="102"/>
    <w:semiHidden/>
    <w:unhideWhenUsed/>
    <w:qFormat/>
    <w:uiPriority w:val="72"/>
    <w:pPr>
      <w:spacing w:before="0" w:after="0"/>
    </w:pPr>
    <w:rPr>
      <w:color w:val="000000" w:themeColor="text1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F83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235">
    <w:name w:val="Colorful List Accent 4"/>
    <w:basedOn w:val="102"/>
    <w:semiHidden/>
    <w:unhideWhenUsed/>
    <w:qFormat/>
    <w:uiPriority w:val="72"/>
    <w:pPr>
      <w:spacing w:before="0" w:after="0"/>
    </w:pPr>
    <w:rPr>
      <w:color w:val="000000" w:themeColor="text1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F2EFF5" w:themeFill="accent4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D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236">
    <w:name w:val="Colorful List Accent 5"/>
    <w:basedOn w:val="102"/>
    <w:semiHidden/>
    <w:unhideWhenUsed/>
    <w:qFormat/>
    <w:uiPriority w:val="72"/>
    <w:pPr>
      <w:spacing w:before="0" w:after="0"/>
    </w:pPr>
    <w:rPr>
      <w:color w:val="000000" w:themeColor="text1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F3730A" w:themeFill="accent6" w:themeFillShade="CC"/>
      </w:tcPr>
    </w:tblStylePr>
    <w:tblStylePr w:type="lastRow">
      <w:rPr>
        <w:b/>
        <w:bCs/>
        <w:color w:val="F3740B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237">
    <w:name w:val="Colorful List Accent 6"/>
    <w:basedOn w:val="102"/>
    <w:semiHidden/>
    <w:unhideWhenUsed/>
    <w:qFormat/>
    <w:uiPriority w:val="72"/>
    <w:pPr>
      <w:spacing w:before="0" w:after="0"/>
    </w:pPr>
    <w:rPr>
      <w:color w:val="000000" w:themeColor="text1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58EA6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238">
    <w:name w:val="Colorful Grid"/>
    <w:basedOn w:val="102"/>
    <w:semiHidden/>
    <w:unhideWhenUsed/>
    <w:qFormat/>
    <w:uiPriority w:val="73"/>
    <w:pPr>
      <w:spacing w:before="0" w:after="0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239">
    <w:name w:val="Colorful Grid Accent 1"/>
    <w:basedOn w:val="102"/>
    <w:semiHidden/>
    <w:unhideWhenUsed/>
    <w:qFormat/>
    <w:uiPriority w:val="73"/>
    <w:pPr>
      <w:spacing w:before="0" w:after="0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240">
    <w:name w:val="Colorful Grid Accent 2"/>
    <w:basedOn w:val="102"/>
    <w:semiHidden/>
    <w:unhideWhenUsed/>
    <w:qFormat/>
    <w:uiPriority w:val="73"/>
    <w:pPr>
      <w:spacing w:before="0" w:after="0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241">
    <w:name w:val="Colorful Grid Accent 3"/>
    <w:basedOn w:val="102"/>
    <w:semiHidden/>
    <w:unhideWhenUsed/>
    <w:qFormat/>
    <w:uiPriority w:val="73"/>
    <w:pPr>
      <w:spacing w:before="0" w:after="0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242">
    <w:name w:val="Colorful Grid Accent 4"/>
    <w:basedOn w:val="102"/>
    <w:semiHidden/>
    <w:unhideWhenUsed/>
    <w:qFormat/>
    <w:uiPriority w:val="73"/>
    <w:pPr>
      <w:spacing w:before="0" w:after="0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243">
    <w:name w:val="Colorful Grid Accent 5"/>
    <w:basedOn w:val="102"/>
    <w:semiHidden/>
    <w:unhideWhenUsed/>
    <w:qFormat/>
    <w:uiPriority w:val="73"/>
    <w:pPr>
      <w:spacing w:before="0" w:after="0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244">
    <w:name w:val="Colorful Grid Accent 6"/>
    <w:basedOn w:val="102"/>
    <w:semiHidden/>
    <w:unhideWhenUsed/>
    <w:qFormat/>
    <w:uiPriority w:val="73"/>
    <w:pPr>
      <w:spacing w:before="0" w:after="0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245">
    <w:name w:val="Bulleted List"/>
    <w:basedOn w:val="1"/>
    <w:qFormat/>
    <w:uiPriority w:val="0"/>
    <w:pPr>
      <w:numPr>
        <w:ilvl w:val="0"/>
        <w:numId w:val="11"/>
      </w:numPr>
      <w:spacing w:line="240" w:lineRule="atLeast"/>
    </w:pPr>
    <w:rPr>
      <w:rFonts w:cs="Tahoma"/>
    </w:rPr>
  </w:style>
  <w:style w:type="character" w:customStyle="1" w:styleId="246">
    <w:name w:val="Heading 2 Char"/>
    <w:basedOn w:val="86"/>
    <w:link w:val="3"/>
    <w:qFormat/>
    <w:uiPriority w:val="9"/>
    <w:rPr>
      <w:color w:val="376092" w:themeColor="accent1" w:themeShade="BF"/>
      <w:sz w:val="24"/>
      <w:szCs w:val="28"/>
    </w:rPr>
  </w:style>
  <w:style w:type="character" w:customStyle="1" w:styleId="247">
    <w:name w:val="Signature Char"/>
    <w:basedOn w:val="86"/>
    <w:link w:val="73"/>
    <w:qFormat/>
    <w:uiPriority w:val="99"/>
    <w:rPr>
      <w:rFonts w:ascii="Cambria" w:hAnsi="Cambria" w:eastAsia="Tahoma"/>
    </w:rPr>
  </w:style>
  <w:style w:type="character" w:customStyle="1" w:styleId="248">
    <w:name w:val="Heading 1 Char"/>
    <w:basedOn w:val="86"/>
    <w:link w:val="2"/>
    <w:qFormat/>
    <w:uiPriority w:val="9"/>
    <w:rPr>
      <w:rFonts w:eastAsia="Tahoma" w:asciiTheme="majorHAnsi" w:hAnsiTheme="majorHAnsi"/>
      <w:color w:val="376092" w:themeColor="accent1" w:themeShade="BF"/>
      <w:sz w:val="36"/>
      <w:szCs w:val="28"/>
    </w:rPr>
  </w:style>
  <w:style w:type="character" w:customStyle="1" w:styleId="249">
    <w:name w:val="Heading 3 Char"/>
    <w:basedOn w:val="86"/>
    <w:link w:val="4"/>
    <w:qFormat/>
    <w:uiPriority w:val="9"/>
    <w:rPr>
      <w:rFonts w:eastAsia="Tahoma" w:asciiTheme="majorHAnsi" w:hAnsiTheme="majorHAnsi"/>
      <w:color w:val="376092" w:themeColor="accent1" w:themeShade="BF"/>
      <w:sz w:val="23"/>
    </w:rPr>
  </w:style>
  <w:style w:type="paragraph" w:customStyle="1" w:styleId="250">
    <w:name w:val="Chores"/>
    <w:basedOn w:val="1"/>
    <w:qFormat/>
    <w:uiPriority w:val="0"/>
    <w:rPr>
      <w:color w:val="404040" w:themeColor="text1" w:themeTint="BF"/>
      <w:sz w:val="24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51">
    <w:name w:val="Header Char"/>
    <w:basedOn w:val="86"/>
    <w:link w:val="33"/>
    <w:qFormat/>
    <w:uiPriority w:val="99"/>
  </w:style>
  <w:style w:type="character" w:customStyle="1" w:styleId="252">
    <w:name w:val="Footer Char"/>
    <w:basedOn w:val="86"/>
    <w:link w:val="31"/>
    <w:qFormat/>
    <w:uiPriority w:val="99"/>
  </w:style>
  <w:style w:type="character" w:styleId="253">
    <w:name w:val="Placeholder Text"/>
    <w:basedOn w:val="86"/>
    <w:semiHidden/>
    <w:qFormat/>
    <w:uiPriority w:val="99"/>
    <w:rPr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4">
    <w:name w:val="Balloon Text Char"/>
    <w:basedOn w:val="86"/>
    <w:link w:val="11"/>
    <w:semiHidden/>
    <w:qFormat/>
    <w:uiPriority w:val="99"/>
    <w:rPr>
      <w:rFonts w:ascii="Segoe UI" w:hAnsi="Segoe UI" w:cs="Segoe UI"/>
      <w:szCs w:val="18"/>
    </w:rPr>
  </w:style>
  <w:style w:type="paragraph" w:customStyle="1" w:styleId="255">
    <w:name w:val="Bibliography"/>
    <w:basedOn w:val="1"/>
    <w:next w:val="1"/>
    <w:semiHidden/>
    <w:unhideWhenUsed/>
    <w:qFormat/>
    <w:uiPriority w:val="37"/>
  </w:style>
  <w:style w:type="character" w:customStyle="1" w:styleId="256">
    <w:name w:val="Body Text Char"/>
    <w:basedOn w:val="86"/>
    <w:link w:val="13"/>
    <w:semiHidden/>
    <w:qFormat/>
    <w:uiPriority w:val="99"/>
  </w:style>
  <w:style w:type="character" w:customStyle="1" w:styleId="257">
    <w:name w:val="Body Text 2 Char"/>
    <w:basedOn w:val="86"/>
    <w:link w:val="14"/>
    <w:semiHidden/>
    <w:qFormat/>
    <w:uiPriority w:val="99"/>
  </w:style>
  <w:style w:type="character" w:customStyle="1" w:styleId="258">
    <w:name w:val="Body Text 3 Char"/>
    <w:basedOn w:val="86"/>
    <w:link w:val="15"/>
    <w:semiHidden/>
    <w:qFormat/>
    <w:uiPriority w:val="99"/>
    <w:rPr>
      <w:szCs w:val="16"/>
    </w:rPr>
  </w:style>
  <w:style w:type="character" w:customStyle="1" w:styleId="259">
    <w:name w:val="Body Text First Indent Char"/>
    <w:basedOn w:val="256"/>
    <w:link w:val="16"/>
    <w:semiHidden/>
    <w:qFormat/>
    <w:uiPriority w:val="99"/>
  </w:style>
  <w:style w:type="character" w:customStyle="1" w:styleId="260">
    <w:name w:val="Body Text Indent Char"/>
    <w:basedOn w:val="86"/>
    <w:link w:val="17"/>
    <w:semiHidden/>
    <w:qFormat/>
    <w:uiPriority w:val="99"/>
  </w:style>
  <w:style w:type="character" w:customStyle="1" w:styleId="261">
    <w:name w:val="Body Text First Indent 2 Char"/>
    <w:basedOn w:val="260"/>
    <w:link w:val="18"/>
    <w:semiHidden/>
    <w:qFormat/>
    <w:uiPriority w:val="99"/>
  </w:style>
  <w:style w:type="character" w:customStyle="1" w:styleId="262">
    <w:name w:val="Body Text Indent 2 Char"/>
    <w:basedOn w:val="86"/>
    <w:link w:val="19"/>
    <w:semiHidden/>
    <w:qFormat/>
    <w:uiPriority w:val="99"/>
  </w:style>
  <w:style w:type="character" w:customStyle="1" w:styleId="263">
    <w:name w:val="Body Text Indent 3 Char"/>
    <w:basedOn w:val="86"/>
    <w:link w:val="20"/>
    <w:semiHidden/>
    <w:qFormat/>
    <w:uiPriority w:val="99"/>
    <w:rPr>
      <w:szCs w:val="16"/>
    </w:rPr>
  </w:style>
  <w:style w:type="character" w:customStyle="1" w:styleId="264">
    <w:name w:val="Closing Char"/>
    <w:basedOn w:val="86"/>
    <w:link w:val="22"/>
    <w:semiHidden/>
    <w:qFormat/>
    <w:uiPriority w:val="99"/>
  </w:style>
  <w:style w:type="character" w:customStyle="1" w:styleId="265">
    <w:name w:val="Comment Text Char"/>
    <w:basedOn w:val="86"/>
    <w:link w:val="23"/>
    <w:semiHidden/>
    <w:qFormat/>
    <w:uiPriority w:val="99"/>
    <w:rPr>
      <w:szCs w:val="20"/>
    </w:rPr>
  </w:style>
  <w:style w:type="character" w:customStyle="1" w:styleId="266">
    <w:name w:val="Comment Subject Char"/>
    <w:basedOn w:val="265"/>
    <w:link w:val="24"/>
    <w:semiHidden/>
    <w:qFormat/>
    <w:uiPriority w:val="99"/>
    <w:rPr>
      <w:b/>
      <w:bCs/>
      <w:szCs w:val="20"/>
    </w:rPr>
  </w:style>
  <w:style w:type="character" w:customStyle="1" w:styleId="267">
    <w:name w:val="Date Char"/>
    <w:basedOn w:val="86"/>
    <w:link w:val="25"/>
    <w:semiHidden/>
    <w:qFormat/>
    <w:uiPriority w:val="99"/>
  </w:style>
  <w:style w:type="character" w:customStyle="1" w:styleId="268">
    <w:name w:val="Document Map Char"/>
    <w:basedOn w:val="86"/>
    <w:link w:val="26"/>
    <w:semiHidden/>
    <w:qFormat/>
    <w:uiPriority w:val="99"/>
    <w:rPr>
      <w:rFonts w:ascii="Segoe UI" w:hAnsi="Segoe UI" w:cs="Segoe UI"/>
      <w:szCs w:val="16"/>
    </w:rPr>
  </w:style>
  <w:style w:type="character" w:customStyle="1" w:styleId="269">
    <w:name w:val="E-mail Signature Char"/>
    <w:basedOn w:val="86"/>
    <w:link w:val="27"/>
    <w:semiHidden/>
    <w:qFormat/>
    <w:uiPriority w:val="99"/>
  </w:style>
  <w:style w:type="character" w:customStyle="1" w:styleId="270">
    <w:name w:val="Endnote Text Char"/>
    <w:basedOn w:val="86"/>
    <w:link w:val="28"/>
    <w:semiHidden/>
    <w:qFormat/>
    <w:uiPriority w:val="99"/>
    <w:rPr>
      <w:szCs w:val="20"/>
    </w:rPr>
  </w:style>
  <w:style w:type="character" w:customStyle="1" w:styleId="271">
    <w:name w:val="Footnote Text Char"/>
    <w:basedOn w:val="86"/>
    <w:link w:val="32"/>
    <w:semiHidden/>
    <w:qFormat/>
    <w:uiPriority w:val="99"/>
    <w:rPr>
      <w:szCs w:val="20"/>
    </w:rPr>
  </w:style>
  <w:style w:type="table" w:customStyle="1" w:styleId="272">
    <w:name w:val="Grid Table 1 Light"/>
    <w:basedOn w:val="102"/>
    <w:qFormat/>
    <w:uiPriority w:val="46"/>
    <w:pPr>
      <w:spacing w:after="0"/>
    </w:pPr>
    <w:tblPr>
      <w:tblBorders>
        <w:top w:val="single" w:color="999999" w:themeColor="text1" w:themeTint="66" w:sz="4" w:space="0"/>
        <w:left w:val="single" w:color="999999" w:themeColor="text1" w:themeTint="66" w:sz="4" w:space="0"/>
        <w:bottom w:val="single" w:color="999999" w:themeColor="text1" w:themeTint="66" w:sz="4" w:space="0"/>
        <w:right w:val="single" w:color="999999" w:themeColor="text1" w:themeTint="66" w:sz="4" w:space="0"/>
        <w:insideH w:val="single" w:color="999999" w:themeColor="text1" w:themeTint="66" w:sz="4" w:space="0"/>
        <w:insideV w:val="single" w:color="999999" w:themeColor="text1" w:themeTint="66" w:sz="4" w:space="0"/>
      </w:tblBorders>
    </w:tblPr>
    <w:tblStylePr w:type="firstRow">
      <w:rPr>
        <w:b/>
        <w:bCs/>
      </w:rPr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cPr>
        <w:tcBorders>
          <w:top w:val="double" w:color="666666" w:themeColor="tex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73">
    <w:name w:val="Grid Table 1 Light Accent 1"/>
    <w:basedOn w:val="102"/>
    <w:qFormat/>
    <w:uiPriority w:val="46"/>
    <w:pPr>
      <w:spacing w:after="0"/>
    </w:pPr>
    <w:tblPr>
      <w:tblBorders>
        <w:top w:val="single" w:color="B8CCE4" w:themeColor="accent1" w:themeTint="66" w:sz="4" w:space="0"/>
        <w:left w:val="single" w:color="B8CCE4" w:themeColor="accent1" w:themeTint="66" w:sz="4" w:space="0"/>
        <w:bottom w:val="single" w:color="B8CCE4" w:themeColor="accent1" w:themeTint="66" w:sz="4" w:space="0"/>
        <w:right w:val="single" w:color="B8CCE4" w:themeColor="accent1" w:themeTint="66" w:sz="4" w:space="0"/>
        <w:insideH w:val="single" w:color="B8CCE4" w:themeColor="accent1" w:themeTint="66" w:sz="4" w:space="0"/>
        <w:insideV w:val="single" w:color="B8CCE4" w:themeColor="accent1" w:themeTint="66" w:sz="4" w:space="0"/>
      </w:tblBorders>
    </w:tblPr>
    <w:tblStylePr w:type="firstRow">
      <w:rPr>
        <w:b/>
        <w:bCs/>
      </w:rPr>
      <w:tcPr>
        <w:tcBorders>
          <w:bottom w:val="single" w:color="95B3D7" w:themeColor="accent1" w:themeTint="99" w:sz="12" w:space="0"/>
        </w:tcBorders>
      </w:tcPr>
    </w:tblStylePr>
    <w:tblStylePr w:type="lastRow">
      <w:rPr>
        <w:b/>
        <w:bCs/>
      </w:rPr>
      <w:tcPr>
        <w:tcBorders>
          <w:top w:val="double" w:color="95B3D7" w:themeColor="accen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74">
    <w:name w:val="Grid Table 1 Light Accent 2"/>
    <w:basedOn w:val="102"/>
    <w:qFormat/>
    <w:uiPriority w:val="46"/>
    <w:pPr>
      <w:spacing w:after="0"/>
    </w:pPr>
    <w:tblPr>
      <w:tblBorders>
        <w:top w:val="single" w:color="E5B8B7" w:themeColor="accent2" w:themeTint="66" w:sz="4" w:space="0"/>
        <w:left w:val="single" w:color="E5B8B7" w:themeColor="accent2" w:themeTint="66" w:sz="4" w:space="0"/>
        <w:bottom w:val="single" w:color="E5B8B7" w:themeColor="accent2" w:themeTint="66" w:sz="4" w:space="0"/>
        <w:right w:val="single" w:color="E5B8B7" w:themeColor="accent2" w:themeTint="66" w:sz="4" w:space="0"/>
        <w:insideH w:val="single" w:color="E5B8B7" w:themeColor="accent2" w:themeTint="66" w:sz="4" w:space="0"/>
        <w:insideV w:val="single" w:color="E5B8B7" w:themeColor="accent2" w:themeTint="66" w:sz="4" w:space="0"/>
      </w:tblBorders>
    </w:tblPr>
    <w:tblStylePr w:type="firstRow">
      <w:rPr>
        <w:b/>
        <w:bCs/>
      </w:rPr>
      <w:tcPr>
        <w:tcBorders>
          <w:bottom w:val="single" w:color="D99594" w:themeColor="accent2" w:themeTint="99" w:sz="12" w:space="0"/>
        </w:tcBorders>
      </w:tcPr>
    </w:tblStylePr>
    <w:tblStylePr w:type="lastRow">
      <w:rPr>
        <w:b/>
        <w:bCs/>
      </w:rPr>
      <w:tcPr>
        <w:tcBorders>
          <w:top w:val="double" w:color="D99594" w:themeColor="accent2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75">
    <w:name w:val="Grid Table 1 Light Accent 3"/>
    <w:basedOn w:val="102"/>
    <w:qFormat/>
    <w:uiPriority w:val="46"/>
    <w:pPr>
      <w:spacing w:after="0"/>
    </w:pPr>
    <w:tblPr>
      <w:tblBorders>
        <w:top w:val="single" w:color="D6E3BC" w:themeColor="accent3" w:themeTint="66" w:sz="4" w:space="0"/>
        <w:left w:val="single" w:color="D6E3BC" w:themeColor="accent3" w:themeTint="66" w:sz="4" w:space="0"/>
        <w:bottom w:val="single" w:color="D6E3BC" w:themeColor="accent3" w:themeTint="66" w:sz="4" w:space="0"/>
        <w:right w:val="single" w:color="D6E3BC" w:themeColor="accent3" w:themeTint="66" w:sz="4" w:space="0"/>
        <w:insideH w:val="single" w:color="D6E3BC" w:themeColor="accent3" w:themeTint="66" w:sz="4" w:space="0"/>
        <w:insideV w:val="single" w:color="D6E3BC" w:themeColor="accent3" w:themeTint="66" w:sz="4" w:space="0"/>
      </w:tblBorders>
    </w:tblPr>
    <w:tblStylePr w:type="firstRow">
      <w:rPr>
        <w:b/>
        <w:bCs/>
      </w:rPr>
      <w:tcPr>
        <w:tcBorders>
          <w:bottom w:val="single" w:color="C2D69B" w:themeColor="accent3" w:themeTint="99" w:sz="12" w:space="0"/>
        </w:tcBorders>
      </w:tcPr>
    </w:tblStylePr>
    <w:tblStylePr w:type="lastRow">
      <w:rPr>
        <w:b/>
        <w:bCs/>
      </w:rPr>
      <w:tcPr>
        <w:tcBorders>
          <w:top w:val="double" w:color="C2D69B" w:themeColor="accent3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76">
    <w:name w:val="Grid Table 1 Light Accent 4"/>
    <w:basedOn w:val="102"/>
    <w:qFormat/>
    <w:uiPriority w:val="46"/>
    <w:pPr>
      <w:spacing w:after="0"/>
    </w:pPr>
    <w:tblPr>
      <w:tblBorders>
        <w:top w:val="single" w:color="CCC0D9" w:themeColor="accent4" w:themeTint="66" w:sz="4" w:space="0"/>
        <w:left w:val="single" w:color="CCC0D9" w:themeColor="accent4" w:themeTint="66" w:sz="4" w:space="0"/>
        <w:bottom w:val="single" w:color="CCC0D9" w:themeColor="accent4" w:themeTint="66" w:sz="4" w:space="0"/>
        <w:right w:val="single" w:color="CCC0D9" w:themeColor="accent4" w:themeTint="66" w:sz="4" w:space="0"/>
        <w:insideH w:val="single" w:color="CCC0D9" w:themeColor="accent4" w:themeTint="66" w:sz="4" w:space="0"/>
        <w:insideV w:val="single" w:color="CCC0D9" w:themeColor="accent4" w:themeTint="66" w:sz="4" w:space="0"/>
      </w:tblBorders>
    </w:tblPr>
    <w:tblStylePr w:type="firstRow">
      <w:rPr>
        <w:b/>
        <w:bCs/>
      </w:rPr>
      <w:tcPr>
        <w:tcBorders>
          <w:bottom w:val="single" w:color="B2A1C7" w:themeColor="accent4" w:themeTint="99" w:sz="12" w:space="0"/>
        </w:tcBorders>
      </w:tcPr>
    </w:tblStylePr>
    <w:tblStylePr w:type="lastRow">
      <w:rPr>
        <w:b/>
        <w:bCs/>
      </w:rPr>
      <w:tcPr>
        <w:tcBorders>
          <w:top w:val="double" w:color="B2A1C7" w:themeColor="accent4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77">
    <w:name w:val="Grid Table 1 Light Accent 5"/>
    <w:basedOn w:val="102"/>
    <w:qFormat/>
    <w:uiPriority w:val="46"/>
    <w:pPr>
      <w:spacing w:after="0"/>
    </w:pPr>
    <w:tblPr>
      <w:tblBorders>
        <w:top w:val="single" w:color="B6DDE8" w:themeColor="accent5" w:themeTint="66" w:sz="4" w:space="0"/>
        <w:left w:val="single" w:color="B6DDE8" w:themeColor="accent5" w:themeTint="66" w:sz="4" w:space="0"/>
        <w:bottom w:val="single" w:color="B6DDE8" w:themeColor="accent5" w:themeTint="66" w:sz="4" w:space="0"/>
        <w:right w:val="single" w:color="B6DDE8" w:themeColor="accent5" w:themeTint="66" w:sz="4" w:space="0"/>
        <w:insideH w:val="single" w:color="B6DDE8" w:themeColor="accent5" w:themeTint="66" w:sz="4" w:space="0"/>
        <w:insideV w:val="single" w:color="B6DDE8" w:themeColor="accent5" w:themeTint="66" w:sz="4" w:space="0"/>
      </w:tblBorders>
    </w:tblPr>
    <w:tblStylePr w:type="firstRow">
      <w:rPr>
        <w:b/>
        <w:bCs/>
      </w:rPr>
      <w:tcPr>
        <w:tcBorders>
          <w:bottom w:val="single" w:color="92CDDC" w:themeColor="accent5" w:themeTint="99" w:sz="12" w:space="0"/>
        </w:tcBorders>
      </w:tcPr>
    </w:tblStylePr>
    <w:tblStylePr w:type="lastRow">
      <w:rPr>
        <w:b/>
        <w:bCs/>
      </w:rPr>
      <w:tcPr>
        <w:tcBorders>
          <w:top w:val="double" w:color="92CDDC" w:themeColor="accent5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78">
    <w:name w:val="Grid Table 1 Light Accent 6"/>
    <w:basedOn w:val="102"/>
    <w:qFormat/>
    <w:uiPriority w:val="46"/>
    <w:pPr>
      <w:spacing w:after="0"/>
    </w:pPr>
    <w:tblPr>
      <w:tblBorders>
        <w:top w:val="single" w:color="FBD4B4" w:themeColor="accent6" w:themeTint="66" w:sz="4" w:space="0"/>
        <w:left w:val="single" w:color="FBD4B4" w:themeColor="accent6" w:themeTint="66" w:sz="4" w:space="0"/>
        <w:bottom w:val="single" w:color="FBD4B4" w:themeColor="accent6" w:themeTint="66" w:sz="4" w:space="0"/>
        <w:right w:val="single" w:color="FBD4B4" w:themeColor="accent6" w:themeTint="66" w:sz="4" w:space="0"/>
        <w:insideH w:val="single" w:color="FBD4B4" w:themeColor="accent6" w:themeTint="66" w:sz="4" w:space="0"/>
        <w:insideV w:val="single" w:color="FBD4B4" w:themeColor="accent6" w:themeTint="66" w:sz="4" w:space="0"/>
      </w:tblBorders>
    </w:tblPr>
    <w:tblStylePr w:type="firstRow">
      <w:rPr>
        <w:b/>
        <w:bCs/>
      </w:rPr>
      <w:tcPr>
        <w:tcBorders>
          <w:bottom w:val="single" w:color="FABF8F" w:themeColor="accent6" w:themeTint="99" w:sz="12" w:space="0"/>
        </w:tcBorders>
      </w:tcPr>
    </w:tblStylePr>
    <w:tblStylePr w:type="lastRow">
      <w:rPr>
        <w:b/>
        <w:bCs/>
      </w:rPr>
      <w:tcPr>
        <w:tcBorders>
          <w:top w:val="double" w:color="FABF8F" w:themeColor="accent6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79">
    <w:name w:val="Grid Table 2"/>
    <w:basedOn w:val="102"/>
    <w:qFormat/>
    <w:uiPriority w:val="47"/>
    <w:pPr>
      <w:spacing w:after="0"/>
    </w:pPr>
    <w:tblPr>
      <w:tblBorders>
        <w:top w:val="single" w:color="666666" w:themeColor="text1" w:themeTint="99" w:sz="2" w:space="0"/>
        <w:bottom w:val="single" w:color="666666" w:themeColor="text1" w:themeTint="99" w:sz="2" w:space="0"/>
        <w:insideH w:val="single" w:color="666666" w:themeColor="text1" w:themeTint="99" w:sz="2" w:space="0"/>
        <w:insideV w:val="single" w:color="666666" w:themeColor="text1" w:themeTint="99" w:sz="2" w:space="0"/>
      </w:tblBorders>
    </w:tblPr>
    <w:tblStylePr w:type="firstRow">
      <w:rPr>
        <w:b/>
        <w:bCs/>
      </w:rPr>
      <w:tcPr>
        <w:tcBorders>
          <w:top w:val="nil"/>
          <w:bottom w:val="single" w:color="666666" w:themeColor="text1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top w:val="double" w:color="666666" w:themeColor="text1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280">
    <w:name w:val="Grid Table 2 Accent 1"/>
    <w:basedOn w:val="102"/>
    <w:qFormat/>
    <w:uiPriority w:val="47"/>
    <w:pPr>
      <w:spacing w:after="0"/>
    </w:pPr>
    <w:tblPr>
      <w:tblBorders>
        <w:top w:val="single" w:color="95B3D7" w:themeColor="accent1" w:themeTint="99" w:sz="2" w:space="0"/>
        <w:bottom w:val="single" w:color="95B3D7" w:themeColor="accent1" w:themeTint="99" w:sz="2" w:space="0"/>
        <w:insideH w:val="single" w:color="95B3D7" w:themeColor="accent1" w:themeTint="99" w:sz="2" w:space="0"/>
        <w:insideV w:val="single" w:color="95B3D7" w:themeColor="accent1" w:themeTint="99" w:sz="2" w:space="0"/>
      </w:tblBorders>
    </w:tblPr>
    <w:tblStylePr w:type="firstRow">
      <w:rPr>
        <w:b/>
        <w:bCs/>
      </w:rPr>
      <w:tcPr>
        <w:tcBorders>
          <w:top w:val="nil"/>
          <w:bottom w:val="single" w:color="95B3D7" w:themeColor="accent1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top w:val="double" w:color="95B3D7" w:themeColor="accent1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BE5F1" w:themeFill="accent1" w:themeFillTint="33"/>
      </w:tcPr>
    </w:tblStylePr>
    <w:tblStylePr w:type="band1Horz">
      <w:tcPr>
        <w:shd w:val="clear" w:color="auto" w:fill="DBE5F1" w:themeFill="accent1" w:themeFillTint="33"/>
      </w:tcPr>
    </w:tblStylePr>
  </w:style>
  <w:style w:type="table" w:customStyle="1" w:styleId="281">
    <w:name w:val="Grid Table 2 Accent 2"/>
    <w:basedOn w:val="102"/>
    <w:qFormat/>
    <w:uiPriority w:val="47"/>
    <w:pPr>
      <w:spacing w:after="0"/>
    </w:pPr>
    <w:tblPr>
      <w:tblBorders>
        <w:top w:val="single" w:color="D99594" w:themeColor="accent2" w:themeTint="99" w:sz="2" w:space="0"/>
        <w:bottom w:val="single" w:color="D99594" w:themeColor="accent2" w:themeTint="99" w:sz="2" w:space="0"/>
        <w:insideH w:val="single" w:color="D99594" w:themeColor="accent2" w:themeTint="99" w:sz="2" w:space="0"/>
        <w:insideV w:val="single" w:color="D99594" w:themeColor="accent2" w:themeTint="99" w:sz="2" w:space="0"/>
      </w:tblBorders>
    </w:tblPr>
    <w:tblStylePr w:type="firstRow">
      <w:rPr>
        <w:b/>
        <w:bCs/>
      </w:rPr>
      <w:tcPr>
        <w:tcBorders>
          <w:top w:val="nil"/>
          <w:bottom w:val="single" w:color="D99594" w:themeColor="accent2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top w:val="double" w:color="D99594" w:themeColor="accent2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2DBDB" w:themeFill="accent2" w:themeFillTint="33"/>
      </w:tcPr>
    </w:tblStylePr>
    <w:tblStylePr w:type="band1Horz">
      <w:tcPr>
        <w:shd w:val="clear" w:color="auto" w:fill="F2DBDB" w:themeFill="accent2" w:themeFillTint="33"/>
      </w:tcPr>
    </w:tblStylePr>
  </w:style>
  <w:style w:type="table" w:customStyle="1" w:styleId="282">
    <w:name w:val="Grid Table 2 Accent 3"/>
    <w:basedOn w:val="102"/>
    <w:qFormat/>
    <w:uiPriority w:val="47"/>
    <w:pPr>
      <w:spacing w:after="0"/>
    </w:pPr>
    <w:tblPr>
      <w:tblBorders>
        <w:top w:val="single" w:color="C2D69B" w:themeColor="accent3" w:themeTint="99" w:sz="2" w:space="0"/>
        <w:bottom w:val="single" w:color="C2D69B" w:themeColor="accent3" w:themeTint="99" w:sz="2" w:space="0"/>
        <w:insideH w:val="single" w:color="C2D69B" w:themeColor="accent3" w:themeTint="99" w:sz="2" w:space="0"/>
        <w:insideV w:val="single" w:color="C2D69B" w:themeColor="accent3" w:themeTint="99" w:sz="2" w:space="0"/>
      </w:tblBorders>
    </w:tblPr>
    <w:tblStylePr w:type="firstRow">
      <w:rPr>
        <w:b/>
        <w:bCs/>
      </w:rPr>
      <w:tcPr>
        <w:tcBorders>
          <w:top w:val="nil"/>
          <w:bottom w:val="single" w:color="C2D69B" w:themeColor="accent3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top w:val="double" w:color="C2D69B" w:themeColor="accent3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AF1DD" w:themeFill="accent3" w:themeFillTint="33"/>
      </w:tcPr>
    </w:tblStylePr>
    <w:tblStylePr w:type="band1Horz">
      <w:tcPr>
        <w:shd w:val="clear" w:color="auto" w:fill="EAF1DD" w:themeFill="accent3" w:themeFillTint="33"/>
      </w:tcPr>
    </w:tblStylePr>
  </w:style>
  <w:style w:type="table" w:customStyle="1" w:styleId="283">
    <w:name w:val="Grid Table 2 Accent 4"/>
    <w:basedOn w:val="102"/>
    <w:qFormat/>
    <w:uiPriority w:val="47"/>
    <w:pPr>
      <w:spacing w:after="0"/>
    </w:pPr>
    <w:tblPr>
      <w:tblBorders>
        <w:top w:val="single" w:color="B2A1C7" w:themeColor="accent4" w:themeTint="99" w:sz="2" w:space="0"/>
        <w:bottom w:val="single" w:color="B2A1C7" w:themeColor="accent4" w:themeTint="99" w:sz="2" w:space="0"/>
        <w:insideH w:val="single" w:color="B2A1C7" w:themeColor="accent4" w:themeTint="99" w:sz="2" w:space="0"/>
        <w:insideV w:val="single" w:color="B2A1C7" w:themeColor="accent4" w:themeTint="99" w:sz="2" w:space="0"/>
      </w:tblBorders>
    </w:tblPr>
    <w:tblStylePr w:type="firstRow">
      <w:rPr>
        <w:b/>
        <w:bCs/>
      </w:rPr>
      <w:tcPr>
        <w:tcBorders>
          <w:top w:val="nil"/>
          <w:bottom w:val="single" w:color="B2A1C7" w:themeColor="accent4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top w:val="double" w:color="B2A1C7" w:themeColor="accent4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5DFEC" w:themeFill="accent4" w:themeFillTint="33"/>
      </w:tcPr>
    </w:tblStylePr>
    <w:tblStylePr w:type="band1Horz">
      <w:tcPr>
        <w:shd w:val="clear" w:color="auto" w:fill="E5DFEC" w:themeFill="accent4" w:themeFillTint="33"/>
      </w:tcPr>
    </w:tblStylePr>
  </w:style>
  <w:style w:type="table" w:customStyle="1" w:styleId="284">
    <w:name w:val="Grid Table 2 Accent 5"/>
    <w:basedOn w:val="102"/>
    <w:qFormat/>
    <w:uiPriority w:val="47"/>
    <w:pPr>
      <w:spacing w:after="0"/>
    </w:pPr>
    <w:tblPr>
      <w:tblBorders>
        <w:top w:val="single" w:color="92CDDC" w:themeColor="accent5" w:themeTint="99" w:sz="2" w:space="0"/>
        <w:bottom w:val="single" w:color="92CDDC" w:themeColor="accent5" w:themeTint="99" w:sz="2" w:space="0"/>
        <w:insideH w:val="single" w:color="92CDDC" w:themeColor="accent5" w:themeTint="99" w:sz="2" w:space="0"/>
        <w:insideV w:val="single" w:color="92CDDC" w:themeColor="accent5" w:themeTint="99" w:sz="2" w:space="0"/>
      </w:tblBorders>
    </w:tblPr>
    <w:tblStylePr w:type="firstRow">
      <w:rPr>
        <w:b/>
        <w:bCs/>
      </w:rPr>
      <w:tcPr>
        <w:tcBorders>
          <w:top w:val="nil"/>
          <w:bottom w:val="single" w:color="92CDDC" w:themeColor="accent5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top w:val="double" w:color="92CDDC" w:themeColor="accent5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AEEF3" w:themeFill="accent5" w:themeFillTint="33"/>
      </w:tcPr>
    </w:tblStylePr>
    <w:tblStylePr w:type="band1Horz">
      <w:tcPr>
        <w:shd w:val="clear" w:color="auto" w:fill="DAEEF3" w:themeFill="accent5" w:themeFillTint="33"/>
      </w:tcPr>
    </w:tblStylePr>
  </w:style>
  <w:style w:type="table" w:customStyle="1" w:styleId="285">
    <w:name w:val="Grid Table 2 Accent 6"/>
    <w:basedOn w:val="102"/>
    <w:qFormat/>
    <w:uiPriority w:val="47"/>
    <w:pPr>
      <w:spacing w:after="0"/>
    </w:pPr>
    <w:tblPr>
      <w:tblBorders>
        <w:top w:val="single" w:color="FABF8F" w:themeColor="accent6" w:themeTint="99" w:sz="2" w:space="0"/>
        <w:bottom w:val="single" w:color="FABF8F" w:themeColor="accent6" w:themeTint="99" w:sz="2" w:space="0"/>
        <w:insideH w:val="single" w:color="FABF8F" w:themeColor="accent6" w:themeTint="99" w:sz="2" w:space="0"/>
        <w:insideV w:val="single" w:color="FABF8F" w:themeColor="accent6" w:themeTint="99" w:sz="2" w:space="0"/>
      </w:tblBorders>
    </w:tblPr>
    <w:tblStylePr w:type="firstRow">
      <w:rPr>
        <w:b/>
        <w:bCs/>
      </w:rPr>
      <w:tcPr>
        <w:tcBorders>
          <w:top w:val="nil"/>
          <w:bottom w:val="single" w:color="FABF8F" w:themeColor="accent6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top w:val="double" w:color="FABF8F" w:themeColor="accent6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DE9D9" w:themeFill="accent6" w:themeFillTint="33"/>
      </w:tcPr>
    </w:tblStylePr>
    <w:tblStylePr w:type="band1Horz">
      <w:tcPr>
        <w:shd w:val="clear" w:color="auto" w:fill="FDE9D9" w:themeFill="accent6" w:themeFillTint="33"/>
      </w:tcPr>
    </w:tblStylePr>
  </w:style>
  <w:style w:type="table" w:customStyle="1" w:styleId="286">
    <w:name w:val="Grid Table 3"/>
    <w:basedOn w:val="102"/>
    <w:qFormat/>
    <w:uiPriority w:val="48"/>
    <w:pPr>
      <w:spacing w:after="0"/>
    </w:pPr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</w:tblPr>
    <w:tblStylePr w:type="firstRow">
      <w:rPr>
        <w:b/>
        <w:bCs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  <w:tblStylePr w:type="neCell">
      <w:tcPr>
        <w:tcBorders>
          <w:bottom w:val="single" w:color="666666" w:themeColor="text1" w:themeTint="99" w:sz="4" w:space="0"/>
        </w:tcBorders>
      </w:tcPr>
    </w:tblStylePr>
    <w:tblStylePr w:type="nwCell">
      <w:tcPr>
        <w:tcBorders>
          <w:bottom w:val="single" w:color="666666" w:themeColor="text1" w:themeTint="99" w:sz="4" w:space="0"/>
        </w:tcBorders>
      </w:tcPr>
    </w:tblStylePr>
    <w:tblStylePr w:type="seCell">
      <w:tcPr>
        <w:tcBorders>
          <w:top w:val="single" w:color="666666" w:themeColor="text1" w:themeTint="99" w:sz="4" w:space="0"/>
        </w:tcBorders>
      </w:tcPr>
    </w:tblStylePr>
    <w:tblStylePr w:type="swCell">
      <w:tcPr>
        <w:tcBorders>
          <w:top w:val="single" w:color="666666" w:themeColor="text1" w:themeTint="99" w:sz="4" w:space="0"/>
        </w:tcBorders>
      </w:tcPr>
    </w:tblStylePr>
  </w:style>
  <w:style w:type="table" w:customStyle="1" w:styleId="287">
    <w:name w:val="Grid Table 3 Accent 1"/>
    <w:basedOn w:val="102"/>
    <w:qFormat/>
    <w:uiPriority w:val="48"/>
    <w:pPr>
      <w:spacing w:after="0"/>
    </w:pPr>
    <w:tblPr>
      <w:tblBorders>
        <w:top w:val="single" w:color="95B3D7" w:themeColor="accent1" w:themeTint="99" w:sz="4" w:space="0"/>
        <w:left w:val="single" w:color="95B3D7" w:themeColor="accent1" w:themeTint="99" w:sz="4" w:space="0"/>
        <w:bottom w:val="single" w:color="95B3D7" w:themeColor="accent1" w:themeTint="99" w:sz="4" w:space="0"/>
        <w:right w:val="single" w:color="95B3D7" w:themeColor="accent1" w:themeTint="99" w:sz="4" w:space="0"/>
        <w:insideH w:val="single" w:color="95B3D7" w:themeColor="accent1" w:themeTint="99" w:sz="4" w:space="0"/>
        <w:insideV w:val="single" w:color="95B3D7" w:themeColor="accent1" w:themeTint="99" w:sz="4" w:space="0"/>
      </w:tblBorders>
    </w:tblPr>
    <w:tblStylePr w:type="firstRow">
      <w:rPr>
        <w:b/>
        <w:bCs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DBE5F1" w:themeFill="accent1" w:themeFillTint="33"/>
      </w:tcPr>
    </w:tblStylePr>
    <w:tblStylePr w:type="band1Horz">
      <w:tcPr>
        <w:shd w:val="clear" w:color="auto" w:fill="DBE5F1" w:themeFill="accent1" w:themeFillTint="33"/>
      </w:tcPr>
    </w:tblStylePr>
    <w:tblStylePr w:type="neCell">
      <w:tcPr>
        <w:tcBorders>
          <w:bottom w:val="single" w:color="95B3D7" w:themeColor="accent1" w:themeTint="99" w:sz="4" w:space="0"/>
        </w:tcBorders>
      </w:tcPr>
    </w:tblStylePr>
    <w:tblStylePr w:type="nwCell">
      <w:tcPr>
        <w:tcBorders>
          <w:bottom w:val="single" w:color="95B3D7" w:themeColor="accent1" w:themeTint="99" w:sz="4" w:space="0"/>
        </w:tcBorders>
      </w:tcPr>
    </w:tblStylePr>
    <w:tblStylePr w:type="seCell">
      <w:tcPr>
        <w:tcBorders>
          <w:top w:val="single" w:color="95B3D7" w:themeColor="accent1" w:themeTint="99" w:sz="4" w:space="0"/>
        </w:tcBorders>
      </w:tcPr>
    </w:tblStylePr>
    <w:tblStylePr w:type="swCell">
      <w:tcPr>
        <w:tcBorders>
          <w:top w:val="single" w:color="95B3D7" w:themeColor="accent1" w:themeTint="99" w:sz="4" w:space="0"/>
        </w:tcBorders>
      </w:tcPr>
    </w:tblStylePr>
  </w:style>
  <w:style w:type="table" w:customStyle="1" w:styleId="288">
    <w:name w:val="Grid Table 3 Accent 2"/>
    <w:basedOn w:val="102"/>
    <w:qFormat/>
    <w:uiPriority w:val="48"/>
    <w:pPr>
      <w:spacing w:after="0"/>
    </w:pPr>
    <w:tblPr>
      <w:tblBorders>
        <w:top w:val="single" w:color="D99594" w:themeColor="accent2" w:themeTint="99" w:sz="4" w:space="0"/>
        <w:left w:val="single" w:color="D99594" w:themeColor="accent2" w:themeTint="99" w:sz="4" w:space="0"/>
        <w:bottom w:val="single" w:color="D99594" w:themeColor="accent2" w:themeTint="99" w:sz="4" w:space="0"/>
        <w:right w:val="single" w:color="D99594" w:themeColor="accent2" w:themeTint="99" w:sz="4" w:space="0"/>
        <w:insideH w:val="single" w:color="D99594" w:themeColor="accent2" w:themeTint="99" w:sz="4" w:space="0"/>
        <w:insideV w:val="single" w:color="D99594" w:themeColor="accent2" w:themeTint="99" w:sz="4" w:space="0"/>
      </w:tblBorders>
    </w:tblPr>
    <w:tblStylePr w:type="firstRow">
      <w:rPr>
        <w:b/>
        <w:bCs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F2DBDB" w:themeFill="accent2" w:themeFillTint="33"/>
      </w:tcPr>
    </w:tblStylePr>
    <w:tblStylePr w:type="band1Horz">
      <w:tcPr>
        <w:shd w:val="clear" w:color="auto" w:fill="F2DBDB" w:themeFill="accent2" w:themeFillTint="33"/>
      </w:tcPr>
    </w:tblStylePr>
    <w:tblStylePr w:type="neCell">
      <w:tcPr>
        <w:tcBorders>
          <w:bottom w:val="single" w:color="D99594" w:themeColor="accent2" w:themeTint="99" w:sz="4" w:space="0"/>
        </w:tcBorders>
      </w:tcPr>
    </w:tblStylePr>
    <w:tblStylePr w:type="nwCell">
      <w:tcPr>
        <w:tcBorders>
          <w:bottom w:val="single" w:color="D99594" w:themeColor="accent2" w:themeTint="99" w:sz="4" w:space="0"/>
        </w:tcBorders>
      </w:tcPr>
    </w:tblStylePr>
    <w:tblStylePr w:type="seCell">
      <w:tcPr>
        <w:tcBorders>
          <w:top w:val="single" w:color="D99594" w:themeColor="accent2" w:themeTint="99" w:sz="4" w:space="0"/>
        </w:tcBorders>
      </w:tcPr>
    </w:tblStylePr>
    <w:tblStylePr w:type="swCell">
      <w:tcPr>
        <w:tcBorders>
          <w:top w:val="single" w:color="D99594" w:themeColor="accent2" w:themeTint="99" w:sz="4" w:space="0"/>
        </w:tcBorders>
      </w:tcPr>
    </w:tblStylePr>
  </w:style>
  <w:style w:type="table" w:customStyle="1" w:styleId="289">
    <w:name w:val="Grid Table 3 Accent 3"/>
    <w:basedOn w:val="102"/>
    <w:qFormat/>
    <w:uiPriority w:val="48"/>
    <w:pPr>
      <w:spacing w:after="0"/>
    </w:pPr>
    <w:tblPr>
      <w:tblBorders>
        <w:top w:val="single" w:color="C2D69B" w:themeColor="accent3" w:themeTint="99" w:sz="4" w:space="0"/>
        <w:left w:val="single" w:color="C2D69B" w:themeColor="accent3" w:themeTint="99" w:sz="4" w:space="0"/>
        <w:bottom w:val="single" w:color="C2D69B" w:themeColor="accent3" w:themeTint="99" w:sz="4" w:space="0"/>
        <w:right w:val="single" w:color="C2D69B" w:themeColor="accent3" w:themeTint="99" w:sz="4" w:space="0"/>
        <w:insideH w:val="single" w:color="C2D69B" w:themeColor="accent3" w:themeTint="99" w:sz="4" w:space="0"/>
        <w:insideV w:val="single" w:color="C2D69B" w:themeColor="accent3" w:themeTint="99" w:sz="4" w:space="0"/>
      </w:tblBorders>
    </w:tblPr>
    <w:tblStylePr w:type="firstRow">
      <w:rPr>
        <w:b/>
        <w:bCs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EAF1DD" w:themeFill="accent3" w:themeFillTint="33"/>
      </w:tcPr>
    </w:tblStylePr>
    <w:tblStylePr w:type="band1Horz">
      <w:tcPr>
        <w:shd w:val="clear" w:color="auto" w:fill="EAF1DD" w:themeFill="accent3" w:themeFillTint="33"/>
      </w:tcPr>
    </w:tblStylePr>
    <w:tblStylePr w:type="neCell">
      <w:tcPr>
        <w:tcBorders>
          <w:bottom w:val="single" w:color="C2D69B" w:themeColor="accent3" w:themeTint="99" w:sz="4" w:space="0"/>
        </w:tcBorders>
      </w:tcPr>
    </w:tblStylePr>
    <w:tblStylePr w:type="nwCell">
      <w:tcPr>
        <w:tcBorders>
          <w:bottom w:val="single" w:color="C2D69B" w:themeColor="accent3" w:themeTint="99" w:sz="4" w:space="0"/>
        </w:tcBorders>
      </w:tcPr>
    </w:tblStylePr>
    <w:tblStylePr w:type="seCell">
      <w:tcPr>
        <w:tcBorders>
          <w:top w:val="single" w:color="C2D69B" w:themeColor="accent3" w:themeTint="99" w:sz="4" w:space="0"/>
        </w:tcBorders>
      </w:tcPr>
    </w:tblStylePr>
    <w:tblStylePr w:type="swCell">
      <w:tcPr>
        <w:tcBorders>
          <w:top w:val="single" w:color="C2D69B" w:themeColor="accent3" w:themeTint="99" w:sz="4" w:space="0"/>
        </w:tcBorders>
      </w:tcPr>
    </w:tblStylePr>
  </w:style>
  <w:style w:type="table" w:customStyle="1" w:styleId="290">
    <w:name w:val="Grid Table 3 Accent 4"/>
    <w:basedOn w:val="102"/>
    <w:qFormat/>
    <w:uiPriority w:val="48"/>
    <w:pPr>
      <w:spacing w:after="0"/>
    </w:pPr>
    <w:tblPr>
      <w:tblBorders>
        <w:top w:val="single" w:color="B2A1C7" w:themeColor="accent4" w:themeTint="99" w:sz="4" w:space="0"/>
        <w:left w:val="single" w:color="B2A1C7" w:themeColor="accent4" w:themeTint="99" w:sz="4" w:space="0"/>
        <w:bottom w:val="single" w:color="B2A1C7" w:themeColor="accent4" w:themeTint="99" w:sz="4" w:space="0"/>
        <w:right w:val="single" w:color="B2A1C7" w:themeColor="accent4" w:themeTint="99" w:sz="4" w:space="0"/>
        <w:insideH w:val="single" w:color="B2A1C7" w:themeColor="accent4" w:themeTint="99" w:sz="4" w:space="0"/>
        <w:insideV w:val="single" w:color="B2A1C7" w:themeColor="accent4" w:themeTint="99" w:sz="4" w:space="0"/>
      </w:tblBorders>
    </w:tblPr>
    <w:tblStylePr w:type="firstRow">
      <w:rPr>
        <w:b/>
        <w:bCs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E5DFEC" w:themeFill="accent4" w:themeFillTint="33"/>
      </w:tcPr>
    </w:tblStylePr>
    <w:tblStylePr w:type="band1Horz">
      <w:tcPr>
        <w:shd w:val="clear" w:color="auto" w:fill="E5DFEC" w:themeFill="accent4" w:themeFillTint="33"/>
      </w:tcPr>
    </w:tblStylePr>
    <w:tblStylePr w:type="neCell">
      <w:tcPr>
        <w:tcBorders>
          <w:bottom w:val="single" w:color="B2A1C7" w:themeColor="accent4" w:themeTint="99" w:sz="4" w:space="0"/>
        </w:tcBorders>
      </w:tcPr>
    </w:tblStylePr>
    <w:tblStylePr w:type="nwCell">
      <w:tcPr>
        <w:tcBorders>
          <w:bottom w:val="single" w:color="B2A1C7" w:themeColor="accent4" w:themeTint="99" w:sz="4" w:space="0"/>
        </w:tcBorders>
      </w:tcPr>
    </w:tblStylePr>
    <w:tblStylePr w:type="seCell">
      <w:tcPr>
        <w:tcBorders>
          <w:top w:val="single" w:color="B2A1C7" w:themeColor="accent4" w:themeTint="99" w:sz="4" w:space="0"/>
        </w:tcBorders>
      </w:tcPr>
    </w:tblStylePr>
    <w:tblStylePr w:type="swCell">
      <w:tcPr>
        <w:tcBorders>
          <w:top w:val="single" w:color="B2A1C7" w:themeColor="accent4" w:themeTint="99" w:sz="4" w:space="0"/>
        </w:tcBorders>
      </w:tcPr>
    </w:tblStylePr>
  </w:style>
  <w:style w:type="table" w:customStyle="1" w:styleId="291">
    <w:name w:val="Grid Table 3 Accent 5"/>
    <w:basedOn w:val="102"/>
    <w:qFormat/>
    <w:uiPriority w:val="48"/>
    <w:pPr>
      <w:spacing w:after="0"/>
    </w:pPr>
    <w:tblPr>
      <w:tblBorders>
        <w:top w:val="single" w:color="92CDDC" w:themeColor="accent5" w:themeTint="99" w:sz="4" w:space="0"/>
        <w:left w:val="single" w:color="92CDDC" w:themeColor="accent5" w:themeTint="99" w:sz="4" w:space="0"/>
        <w:bottom w:val="single" w:color="92CDDC" w:themeColor="accent5" w:themeTint="99" w:sz="4" w:space="0"/>
        <w:right w:val="single" w:color="92CDDC" w:themeColor="accent5" w:themeTint="99" w:sz="4" w:space="0"/>
        <w:insideH w:val="single" w:color="92CDDC" w:themeColor="accent5" w:themeTint="99" w:sz="4" w:space="0"/>
        <w:insideV w:val="single" w:color="92CDDC" w:themeColor="accent5" w:themeTint="99" w:sz="4" w:space="0"/>
      </w:tblBorders>
    </w:tblPr>
    <w:tblStylePr w:type="firstRow">
      <w:rPr>
        <w:b/>
        <w:bCs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DAEEF3" w:themeFill="accent5" w:themeFillTint="33"/>
      </w:tcPr>
    </w:tblStylePr>
    <w:tblStylePr w:type="band1Horz">
      <w:tcPr>
        <w:shd w:val="clear" w:color="auto" w:fill="DAEEF3" w:themeFill="accent5" w:themeFillTint="33"/>
      </w:tcPr>
    </w:tblStylePr>
    <w:tblStylePr w:type="neCell">
      <w:tcPr>
        <w:tcBorders>
          <w:bottom w:val="single" w:color="92CDDC" w:themeColor="accent5" w:themeTint="99" w:sz="4" w:space="0"/>
        </w:tcBorders>
      </w:tcPr>
    </w:tblStylePr>
    <w:tblStylePr w:type="nwCell">
      <w:tcPr>
        <w:tcBorders>
          <w:bottom w:val="single" w:color="92CDDC" w:themeColor="accent5" w:themeTint="99" w:sz="4" w:space="0"/>
        </w:tcBorders>
      </w:tcPr>
    </w:tblStylePr>
    <w:tblStylePr w:type="seCell">
      <w:tcPr>
        <w:tcBorders>
          <w:top w:val="single" w:color="92CDDC" w:themeColor="accent5" w:themeTint="99" w:sz="4" w:space="0"/>
        </w:tcBorders>
      </w:tcPr>
    </w:tblStylePr>
    <w:tblStylePr w:type="swCell">
      <w:tcPr>
        <w:tcBorders>
          <w:top w:val="single" w:color="92CDDC" w:themeColor="accent5" w:themeTint="99" w:sz="4" w:space="0"/>
        </w:tcBorders>
      </w:tcPr>
    </w:tblStylePr>
  </w:style>
  <w:style w:type="table" w:customStyle="1" w:styleId="292">
    <w:name w:val="Grid Table 3 Accent 6"/>
    <w:basedOn w:val="102"/>
    <w:qFormat/>
    <w:uiPriority w:val="48"/>
    <w:pPr>
      <w:spacing w:after="0"/>
    </w:pPr>
    <w:tblPr>
      <w:tblBorders>
        <w:top w:val="single" w:color="FABF8F" w:themeColor="accent6" w:themeTint="99" w:sz="4" w:space="0"/>
        <w:left w:val="single" w:color="FABF8F" w:themeColor="accent6" w:themeTint="99" w:sz="4" w:space="0"/>
        <w:bottom w:val="single" w:color="FABF8F" w:themeColor="accent6" w:themeTint="99" w:sz="4" w:space="0"/>
        <w:right w:val="single" w:color="FABF8F" w:themeColor="accent6" w:themeTint="99" w:sz="4" w:space="0"/>
        <w:insideH w:val="single" w:color="FABF8F" w:themeColor="accent6" w:themeTint="99" w:sz="4" w:space="0"/>
        <w:insideV w:val="single" w:color="FABF8F" w:themeColor="accent6" w:themeTint="99" w:sz="4" w:space="0"/>
      </w:tblBorders>
    </w:tblPr>
    <w:tblStylePr w:type="firstRow">
      <w:rPr>
        <w:b/>
        <w:bCs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FDE9D9" w:themeFill="accent6" w:themeFillTint="33"/>
      </w:tcPr>
    </w:tblStylePr>
    <w:tblStylePr w:type="band1Horz">
      <w:tcPr>
        <w:shd w:val="clear" w:color="auto" w:fill="FDE9D9" w:themeFill="accent6" w:themeFillTint="33"/>
      </w:tcPr>
    </w:tblStylePr>
    <w:tblStylePr w:type="neCell">
      <w:tcPr>
        <w:tcBorders>
          <w:bottom w:val="single" w:color="FABF8F" w:themeColor="accent6" w:themeTint="99" w:sz="4" w:space="0"/>
        </w:tcBorders>
      </w:tcPr>
    </w:tblStylePr>
    <w:tblStylePr w:type="nwCell">
      <w:tcPr>
        <w:tcBorders>
          <w:bottom w:val="single" w:color="FABF8F" w:themeColor="accent6" w:themeTint="99" w:sz="4" w:space="0"/>
        </w:tcBorders>
      </w:tcPr>
    </w:tblStylePr>
    <w:tblStylePr w:type="seCell">
      <w:tcPr>
        <w:tcBorders>
          <w:top w:val="single" w:color="FABF8F" w:themeColor="accent6" w:themeTint="99" w:sz="4" w:space="0"/>
        </w:tcBorders>
      </w:tcPr>
    </w:tblStylePr>
    <w:tblStylePr w:type="swCell">
      <w:tcPr>
        <w:tcBorders>
          <w:top w:val="single" w:color="FABF8F" w:themeColor="accent6" w:themeTint="99" w:sz="4" w:space="0"/>
        </w:tcBorders>
      </w:tcPr>
    </w:tblStylePr>
  </w:style>
  <w:style w:type="table" w:customStyle="1" w:styleId="293">
    <w:name w:val="Grid Table 4"/>
    <w:basedOn w:val="102"/>
    <w:qFormat/>
    <w:uiPriority w:val="49"/>
    <w:pPr>
      <w:spacing w:after="0"/>
    </w:pPr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cPr>
        <w:tcBorders>
          <w:top w:val="double" w:color="000000" w:themeColor="tex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294">
    <w:name w:val="Grid Table 4 Accent 1"/>
    <w:basedOn w:val="102"/>
    <w:qFormat/>
    <w:uiPriority w:val="49"/>
    <w:pPr>
      <w:spacing w:after="0"/>
    </w:pPr>
    <w:tblPr>
      <w:tblBorders>
        <w:top w:val="single" w:color="95B3D7" w:themeColor="accent1" w:themeTint="99" w:sz="4" w:space="0"/>
        <w:left w:val="single" w:color="95B3D7" w:themeColor="accent1" w:themeTint="99" w:sz="4" w:space="0"/>
        <w:bottom w:val="single" w:color="95B3D7" w:themeColor="accent1" w:themeTint="99" w:sz="4" w:space="0"/>
        <w:right w:val="single" w:color="95B3D7" w:themeColor="accent1" w:themeTint="99" w:sz="4" w:space="0"/>
        <w:insideH w:val="single" w:color="95B3D7" w:themeColor="accent1" w:themeTint="99" w:sz="4" w:space="0"/>
        <w:insideV w:val="single" w:color="95B3D7" w:themeColor="accent1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4F81BD" w:themeColor="accent1" w:sz="4" w:space="0"/>
          <w:left w:val="single" w:color="4F81BD" w:themeColor="accent1" w:sz="4" w:space="0"/>
          <w:bottom w:val="single" w:color="4F81BD" w:themeColor="accent1" w:sz="4" w:space="0"/>
          <w:right w:val="single" w:color="4F81BD" w:themeColor="accent1" w:sz="4" w:space="0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cPr>
        <w:tcBorders>
          <w:top w:val="double" w:color="4F81BD" w:themeColor="accen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BE5F1" w:themeFill="accent1" w:themeFillTint="33"/>
      </w:tcPr>
    </w:tblStylePr>
    <w:tblStylePr w:type="band1Horz">
      <w:tcPr>
        <w:shd w:val="clear" w:color="auto" w:fill="DBE5F1" w:themeFill="accent1" w:themeFillTint="33"/>
      </w:tcPr>
    </w:tblStylePr>
  </w:style>
  <w:style w:type="table" w:customStyle="1" w:styleId="295">
    <w:name w:val="Grid Table 4 Accent 2"/>
    <w:basedOn w:val="102"/>
    <w:qFormat/>
    <w:uiPriority w:val="49"/>
    <w:pPr>
      <w:spacing w:after="0"/>
    </w:pPr>
    <w:tblPr>
      <w:tblBorders>
        <w:top w:val="single" w:color="D99594" w:themeColor="accent2" w:themeTint="99" w:sz="4" w:space="0"/>
        <w:left w:val="single" w:color="D99594" w:themeColor="accent2" w:themeTint="99" w:sz="4" w:space="0"/>
        <w:bottom w:val="single" w:color="D99594" w:themeColor="accent2" w:themeTint="99" w:sz="4" w:space="0"/>
        <w:right w:val="single" w:color="D99594" w:themeColor="accent2" w:themeTint="99" w:sz="4" w:space="0"/>
        <w:insideH w:val="single" w:color="D99594" w:themeColor="accent2" w:themeTint="99" w:sz="4" w:space="0"/>
        <w:insideV w:val="single" w:color="D99594" w:themeColor="accent2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C0504D" w:themeColor="accent2" w:sz="4" w:space="0"/>
          <w:left w:val="single" w:color="C0504D" w:themeColor="accent2" w:sz="4" w:space="0"/>
          <w:bottom w:val="single" w:color="C0504D" w:themeColor="accent2" w:sz="4" w:space="0"/>
          <w:right w:val="single" w:color="C0504D" w:themeColor="accent2" w:sz="4" w:space="0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</w:rPr>
      <w:tcPr>
        <w:tcBorders>
          <w:top w:val="double" w:color="C0504D" w:themeColor="accent2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2DBDB" w:themeFill="accent2" w:themeFillTint="33"/>
      </w:tcPr>
    </w:tblStylePr>
    <w:tblStylePr w:type="band1Horz">
      <w:tcPr>
        <w:shd w:val="clear" w:color="auto" w:fill="F2DBDB" w:themeFill="accent2" w:themeFillTint="33"/>
      </w:tcPr>
    </w:tblStylePr>
  </w:style>
  <w:style w:type="table" w:customStyle="1" w:styleId="296">
    <w:name w:val="Grid Table 4 Accent 3"/>
    <w:basedOn w:val="102"/>
    <w:qFormat/>
    <w:uiPriority w:val="49"/>
    <w:pPr>
      <w:spacing w:after="0"/>
    </w:pPr>
    <w:tblPr>
      <w:tblBorders>
        <w:top w:val="single" w:color="C2D69B" w:themeColor="accent3" w:themeTint="99" w:sz="4" w:space="0"/>
        <w:left w:val="single" w:color="C2D69B" w:themeColor="accent3" w:themeTint="99" w:sz="4" w:space="0"/>
        <w:bottom w:val="single" w:color="C2D69B" w:themeColor="accent3" w:themeTint="99" w:sz="4" w:space="0"/>
        <w:right w:val="single" w:color="C2D69B" w:themeColor="accent3" w:themeTint="99" w:sz="4" w:space="0"/>
        <w:insideH w:val="single" w:color="C2D69B" w:themeColor="accent3" w:themeTint="99" w:sz="4" w:space="0"/>
        <w:insideV w:val="single" w:color="C2D69B" w:themeColor="accent3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9BBB59" w:themeColor="accent3" w:sz="4" w:space="0"/>
          <w:left w:val="single" w:color="9BBB59" w:themeColor="accent3" w:sz="4" w:space="0"/>
          <w:bottom w:val="single" w:color="9BBB59" w:themeColor="accent3" w:sz="4" w:space="0"/>
          <w:right w:val="single" w:color="9BBB59" w:themeColor="accent3" w:sz="4" w:space="0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cPr>
        <w:tcBorders>
          <w:top w:val="double" w:color="9BBB59" w:themeColor="accent3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AF1DD" w:themeFill="accent3" w:themeFillTint="33"/>
      </w:tcPr>
    </w:tblStylePr>
    <w:tblStylePr w:type="band1Horz">
      <w:tcPr>
        <w:shd w:val="clear" w:color="auto" w:fill="EAF1DD" w:themeFill="accent3" w:themeFillTint="33"/>
      </w:tcPr>
    </w:tblStylePr>
  </w:style>
  <w:style w:type="table" w:customStyle="1" w:styleId="297">
    <w:name w:val="Grid Table 4 Accent 4"/>
    <w:basedOn w:val="102"/>
    <w:qFormat/>
    <w:uiPriority w:val="49"/>
    <w:pPr>
      <w:spacing w:after="0"/>
    </w:pPr>
    <w:tblPr>
      <w:tblBorders>
        <w:top w:val="single" w:color="B2A1C7" w:themeColor="accent4" w:themeTint="99" w:sz="4" w:space="0"/>
        <w:left w:val="single" w:color="B2A1C7" w:themeColor="accent4" w:themeTint="99" w:sz="4" w:space="0"/>
        <w:bottom w:val="single" w:color="B2A1C7" w:themeColor="accent4" w:themeTint="99" w:sz="4" w:space="0"/>
        <w:right w:val="single" w:color="B2A1C7" w:themeColor="accent4" w:themeTint="99" w:sz="4" w:space="0"/>
        <w:insideH w:val="single" w:color="B2A1C7" w:themeColor="accent4" w:themeTint="99" w:sz="4" w:space="0"/>
        <w:insideV w:val="single" w:color="B2A1C7" w:themeColor="accent4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8064A2" w:themeColor="accent4" w:sz="4" w:space="0"/>
          <w:left w:val="single" w:color="8064A2" w:themeColor="accent4" w:sz="4" w:space="0"/>
          <w:bottom w:val="single" w:color="8064A2" w:themeColor="accent4" w:sz="4" w:space="0"/>
          <w:right w:val="single" w:color="8064A2" w:themeColor="accent4" w:sz="4" w:space="0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</w:rPr>
      <w:tcPr>
        <w:tcBorders>
          <w:top w:val="double" w:color="8064A2" w:themeColor="accent4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5DFEC" w:themeFill="accent4" w:themeFillTint="33"/>
      </w:tcPr>
    </w:tblStylePr>
    <w:tblStylePr w:type="band1Horz">
      <w:tcPr>
        <w:shd w:val="clear" w:color="auto" w:fill="E5DFEC" w:themeFill="accent4" w:themeFillTint="33"/>
      </w:tcPr>
    </w:tblStylePr>
  </w:style>
  <w:style w:type="table" w:customStyle="1" w:styleId="298">
    <w:name w:val="Grid Table 4 Accent 5"/>
    <w:basedOn w:val="102"/>
    <w:qFormat/>
    <w:uiPriority w:val="49"/>
    <w:pPr>
      <w:spacing w:after="0"/>
    </w:pPr>
    <w:tblPr>
      <w:tblBorders>
        <w:top w:val="single" w:color="92CDDC" w:themeColor="accent5" w:themeTint="99" w:sz="4" w:space="0"/>
        <w:left w:val="single" w:color="92CDDC" w:themeColor="accent5" w:themeTint="99" w:sz="4" w:space="0"/>
        <w:bottom w:val="single" w:color="92CDDC" w:themeColor="accent5" w:themeTint="99" w:sz="4" w:space="0"/>
        <w:right w:val="single" w:color="92CDDC" w:themeColor="accent5" w:themeTint="99" w:sz="4" w:space="0"/>
        <w:insideH w:val="single" w:color="92CDDC" w:themeColor="accent5" w:themeTint="99" w:sz="4" w:space="0"/>
        <w:insideV w:val="single" w:color="92CDDC" w:themeColor="accent5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cPr>
        <w:tcBorders>
          <w:top w:val="double" w:color="4BACC6" w:themeColor="accent5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AEEF3" w:themeFill="accent5" w:themeFillTint="33"/>
      </w:tcPr>
    </w:tblStylePr>
    <w:tblStylePr w:type="band1Horz">
      <w:tcPr>
        <w:shd w:val="clear" w:color="auto" w:fill="DAEEF3" w:themeFill="accent5" w:themeFillTint="33"/>
      </w:tcPr>
    </w:tblStylePr>
  </w:style>
  <w:style w:type="table" w:customStyle="1" w:styleId="299">
    <w:name w:val="Grid Table 4 Accent 6"/>
    <w:basedOn w:val="102"/>
    <w:qFormat/>
    <w:uiPriority w:val="49"/>
    <w:pPr>
      <w:spacing w:after="0"/>
    </w:pPr>
    <w:tblPr>
      <w:tblBorders>
        <w:top w:val="single" w:color="FABF8F" w:themeColor="accent6" w:themeTint="99" w:sz="4" w:space="0"/>
        <w:left w:val="single" w:color="FABF8F" w:themeColor="accent6" w:themeTint="99" w:sz="4" w:space="0"/>
        <w:bottom w:val="single" w:color="FABF8F" w:themeColor="accent6" w:themeTint="99" w:sz="4" w:space="0"/>
        <w:right w:val="single" w:color="FABF8F" w:themeColor="accent6" w:themeTint="99" w:sz="4" w:space="0"/>
        <w:insideH w:val="single" w:color="FABF8F" w:themeColor="accent6" w:themeTint="99" w:sz="4" w:space="0"/>
        <w:insideV w:val="single" w:color="FABF8F" w:themeColor="accent6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</w:rPr>
      <w:tcPr>
        <w:tcBorders>
          <w:top w:val="double" w:color="F79646" w:themeColor="accent6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DE9D9" w:themeFill="accent6" w:themeFillTint="33"/>
      </w:tcPr>
    </w:tblStylePr>
    <w:tblStylePr w:type="band1Horz">
      <w:tcPr>
        <w:shd w:val="clear" w:color="auto" w:fill="FDE9D9" w:themeFill="accent6" w:themeFillTint="33"/>
      </w:tcPr>
    </w:tblStylePr>
  </w:style>
  <w:style w:type="table" w:customStyle="1" w:styleId="300">
    <w:name w:val="Grid Table 5 Dark"/>
    <w:basedOn w:val="102"/>
    <w:qFormat/>
    <w:uiPriority w:val="50"/>
    <w:pPr>
      <w:spacing w:after="0"/>
    </w:pPr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000000" w:themeFill="text1"/>
      </w:tcPr>
    </w:tblStylePr>
    <w:tblStylePr w:type="band1Vert">
      <w:tcPr>
        <w:shd w:val="clear" w:color="auto" w:fill="999999" w:themeFill="text1" w:themeFillTint="66"/>
      </w:tcPr>
    </w:tblStylePr>
    <w:tblStylePr w:type="band1Horz">
      <w:tcPr>
        <w:shd w:val="clear" w:color="auto" w:fill="999999" w:themeFill="text1" w:themeFillTint="66"/>
      </w:tcPr>
    </w:tblStylePr>
  </w:style>
  <w:style w:type="table" w:customStyle="1" w:styleId="301">
    <w:name w:val="Grid Table 5 Dark Accent 1"/>
    <w:basedOn w:val="102"/>
    <w:qFormat/>
    <w:uiPriority w:val="50"/>
    <w:pPr>
      <w:spacing w:after="0"/>
    </w:pPr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4F81BD" w:themeFill="accent1"/>
      </w:tcPr>
    </w:tblStylePr>
    <w:tblStylePr w:type="band1Vert">
      <w:tcPr>
        <w:shd w:val="clear" w:color="auto" w:fill="B8CCE4" w:themeFill="accent1" w:themeFillTint="66"/>
      </w:tcPr>
    </w:tblStylePr>
    <w:tblStylePr w:type="band1Horz">
      <w:tcPr>
        <w:shd w:val="clear" w:color="auto" w:fill="B8CCE4" w:themeFill="accent1" w:themeFillTint="66"/>
      </w:tcPr>
    </w:tblStylePr>
  </w:style>
  <w:style w:type="table" w:customStyle="1" w:styleId="302">
    <w:name w:val="Grid Table 5 Dark Accent 2"/>
    <w:basedOn w:val="102"/>
    <w:qFormat/>
    <w:uiPriority w:val="50"/>
    <w:pPr>
      <w:spacing w:after="0"/>
    </w:pPr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C0504D" w:themeFill="accent2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C0504D" w:themeFill="accent2"/>
      </w:tcPr>
    </w:tblStylePr>
    <w:tblStylePr w:type="band1Vert">
      <w:tcPr>
        <w:shd w:val="clear" w:color="auto" w:fill="E5B8B7" w:themeFill="accent2" w:themeFillTint="66"/>
      </w:tcPr>
    </w:tblStylePr>
    <w:tblStylePr w:type="band1Horz">
      <w:tcPr>
        <w:shd w:val="clear" w:color="auto" w:fill="E5B8B7" w:themeFill="accent2" w:themeFillTint="66"/>
      </w:tcPr>
    </w:tblStylePr>
  </w:style>
  <w:style w:type="table" w:customStyle="1" w:styleId="303">
    <w:name w:val="Grid Table 5 Dark Accent 3"/>
    <w:basedOn w:val="102"/>
    <w:qFormat/>
    <w:uiPriority w:val="50"/>
    <w:pPr>
      <w:spacing w:after="0"/>
    </w:pPr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9BBB59" w:themeFill="accent3"/>
      </w:tcPr>
    </w:tblStylePr>
    <w:tblStylePr w:type="band1Vert">
      <w:tcPr>
        <w:shd w:val="clear" w:color="auto" w:fill="D6E3BC" w:themeFill="accent3" w:themeFillTint="66"/>
      </w:tcPr>
    </w:tblStylePr>
    <w:tblStylePr w:type="band1Horz">
      <w:tcPr>
        <w:shd w:val="clear" w:color="auto" w:fill="D6E3BC" w:themeFill="accent3" w:themeFillTint="66"/>
      </w:tcPr>
    </w:tblStylePr>
  </w:style>
  <w:style w:type="table" w:customStyle="1" w:styleId="304">
    <w:name w:val="Grid Table 5 Dark Accent 4"/>
    <w:basedOn w:val="102"/>
    <w:qFormat/>
    <w:uiPriority w:val="50"/>
    <w:pPr>
      <w:spacing w:after="0"/>
    </w:pPr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8064A2" w:themeFill="accent4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8064A2" w:themeFill="accent4"/>
      </w:tcPr>
    </w:tblStylePr>
    <w:tblStylePr w:type="band1Vert">
      <w:tcPr>
        <w:shd w:val="clear" w:color="auto" w:fill="CCC0D9" w:themeFill="accent4" w:themeFillTint="66"/>
      </w:tcPr>
    </w:tblStylePr>
    <w:tblStylePr w:type="band1Horz">
      <w:tcPr>
        <w:shd w:val="clear" w:color="auto" w:fill="CCC0D9" w:themeFill="accent4" w:themeFillTint="66"/>
      </w:tcPr>
    </w:tblStylePr>
  </w:style>
  <w:style w:type="table" w:customStyle="1" w:styleId="305">
    <w:name w:val="Grid Table 5 Dark Accent 5"/>
    <w:basedOn w:val="102"/>
    <w:qFormat/>
    <w:uiPriority w:val="50"/>
    <w:pPr>
      <w:spacing w:after="0"/>
    </w:pPr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4BACC6" w:themeFill="accent5"/>
      </w:tcPr>
    </w:tblStylePr>
    <w:tblStylePr w:type="band1Vert">
      <w:tcPr>
        <w:shd w:val="clear" w:color="auto" w:fill="B6DDE8" w:themeFill="accent5" w:themeFillTint="66"/>
      </w:tcPr>
    </w:tblStylePr>
    <w:tblStylePr w:type="band1Horz">
      <w:tcPr>
        <w:shd w:val="clear" w:color="auto" w:fill="B6DDE8" w:themeFill="accent5" w:themeFillTint="66"/>
      </w:tcPr>
    </w:tblStylePr>
  </w:style>
  <w:style w:type="table" w:customStyle="1" w:styleId="306">
    <w:name w:val="Grid Table 5 Dark Accent 6"/>
    <w:basedOn w:val="102"/>
    <w:qFormat/>
    <w:uiPriority w:val="50"/>
    <w:pPr>
      <w:spacing w:after="0"/>
    </w:pPr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F79646" w:themeFill="accent6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F79646" w:themeFill="accent6"/>
      </w:tcPr>
    </w:tblStylePr>
    <w:tblStylePr w:type="band1Vert">
      <w:tcPr>
        <w:shd w:val="clear" w:color="auto" w:fill="FBD4B4" w:themeFill="accent6" w:themeFillTint="66"/>
      </w:tcPr>
    </w:tblStylePr>
    <w:tblStylePr w:type="band1Horz">
      <w:tcPr>
        <w:shd w:val="clear" w:color="auto" w:fill="FBD4B4" w:themeFill="accent6" w:themeFillTint="66"/>
      </w:tcPr>
    </w:tblStylePr>
  </w:style>
  <w:style w:type="table" w:customStyle="1" w:styleId="307">
    <w:name w:val="Grid Table 6 Colorful"/>
    <w:basedOn w:val="102"/>
    <w:qFormat/>
    <w:uiPriority w:val="51"/>
    <w:pPr>
      <w:spacing w:after="0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</w:tblPr>
    <w:tblStylePr w:type="firstRow">
      <w:rPr>
        <w:b/>
        <w:bCs/>
      </w:rPr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cPr>
        <w:tcBorders>
          <w:top w:val="double" w:color="666666" w:themeColor="tex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308">
    <w:name w:val="Grid Table 6 Colorful Accent 1"/>
    <w:basedOn w:val="102"/>
    <w:qFormat/>
    <w:uiPriority w:val="51"/>
    <w:pPr>
      <w:spacing w:after="0"/>
    </w:pPr>
    <w:rPr>
      <w:color w:val="376092" w:themeColor="accent1" w:themeShade="BF"/>
    </w:rPr>
    <w:tblPr>
      <w:tblBorders>
        <w:top w:val="single" w:color="95B3D7" w:themeColor="accent1" w:themeTint="99" w:sz="4" w:space="0"/>
        <w:left w:val="single" w:color="95B3D7" w:themeColor="accent1" w:themeTint="99" w:sz="4" w:space="0"/>
        <w:bottom w:val="single" w:color="95B3D7" w:themeColor="accent1" w:themeTint="99" w:sz="4" w:space="0"/>
        <w:right w:val="single" w:color="95B3D7" w:themeColor="accent1" w:themeTint="99" w:sz="4" w:space="0"/>
        <w:insideH w:val="single" w:color="95B3D7" w:themeColor="accent1" w:themeTint="99" w:sz="4" w:space="0"/>
        <w:insideV w:val="single" w:color="95B3D7" w:themeColor="accent1" w:themeTint="99" w:sz="4" w:space="0"/>
      </w:tblBorders>
    </w:tblPr>
    <w:tblStylePr w:type="firstRow">
      <w:rPr>
        <w:b/>
        <w:bCs/>
      </w:rPr>
      <w:tcPr>
        <w:tcBorders>
          <w:bottom w:val="single" w:color="95B3D7" w:themeColor="accent1" w:themeTint="99" w:sz="12" w:space="0"/>
        </w:tcBorders>
      </w:tcPr>
    </w:tblStylePr>
    <w:tblStylePr w:type="lastRow">
      <w:rPr>
        <w:b/>
        <w:bCs/>
      </w:rPr>
      <w:tcPr>
        <w:tcBorders>
          <w:top w:val="double" w:color="95B3D7" w:themeColor="accen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BE5F1" w:themeFill="accent1" w:themeFillTint="33"/>
      </w:tcPr>
    </w:tblStylePr>
    <w:tblStylePr w:type="band1Horz">
      <w:tcPr>
        <w:shd w:val="clear" w:color="auto" w:fill="DBE5F1" w:themeFill="accent1" w:themeFillTint="33"/>
      </w:tcPr>
    </w:tblStylePr>
  </w:style>
  <w:style w:type="table" w:customStyle="1" w:styleId="309">
    <w:name w:val="Grid Table 6 Colorful Accent 2"/>
    <w:basedOn w:val="102"/>
    <w:qFormat/>
    <w:uiPriority w:val="51"/>
    <w:pPr>
      <w:spacing w:after="0"/>
    </w:pPr>
    <w:rPr>
      <w:color w:val="953735" w:themeColor="accent2" w:themeShade="BF"/>
    </w:rPr>
    <w:tblPr>
      <w:tblBorders>
        <w:top w:val="single" w:color="D99594" w:themeColor="accent2" w:themeTint="99" w:sz="4" w:space="0"/>
        <w:left w:val="single" w:color="D99594" w:themeColor="accent2" w:themeTint="99" w:sz="4" w:space="0"/>
        <w:bottom w:val="single" w:color="D99594" w:themeColor="accent2" w:themeTint="99" w:sz="4" w:space="0"/>
        <w:right w:val="single" w:color="D99594" w:themeColor="accent2" w:themeTint="99" w:sz="4" w:space="0"/>
        <w:insideH w:val="single" w:color="D99594" w:themeColor="accent2" w:themeTint="99" w:sz="4" w:space="0"/>
        <w:insideV w:val="single" w:color="D99594" w:themeColor="accent2" w:themeTint="99" w:sz="4" w:space="0"/>
      </w:tblBorders>
    </w:tblPr>
    <w:tblStylePr w:type="firstRow">
      <w:rPr>
        <w:b/>
        <w:bCs/>
      </w:rPr>
      <w:tcPr>
        <w:tcBorders>
          <w:bottom w:val="single" w:color="D99594" w:themeColor="accent2" w:themeTint="99" w:sz="12" w:space="0"/>
        </w:tcBorders>
      </w:tcPr>
    </w:tblStylePr>
    <w:tblStylePr w:type="lastRow">
      <w:rPr>
        <w:b/>
        <w:bCs/>
      </w:rPr>
      <w:tcPr>
        <w:tcBorders>
          <w:top w:val="double" w:color="D99594" w:themeColor="accent2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2DBDB" w:themeFill="accent2" w:themeFillTint="33"/>
      </w:tcPr>
    </w:tblStylePr>
    <w:tblStylePr w:type="band1Horz">
      <w:tcPr>
        <w:shd w:val="clear" w:color="auto" w:fill="F2DBDB" w:themeFill="accent2" w:themeFillTint="33"/>
      </w:tcPr>
    </w:tblStylePr>
  </w:style>
  <w:style w:type="table" w:customStyle="1" w:styleId="310">
    <w:name w:val="Grid Table 6 Colorful Accent 3"/>
    <w:basedOn w:val="102"/>
    <w:qFormat/>
    <w:uiPriority w:val="51"/>
    <w:pPr>
      <w:spacing w:after="0"/>
    </w:pPr>
    <w:rPr>
      <w:color w:val="77933C" w:themeColor="accent3" w:themeShade="BF"/>
    </w:rPr>
    <w:tblPr>
      <w:tblBorders>
        <w:top w:val="single" w:color="C2D69B" w:themeColor="accent3" w:themeTint="99" w:sz="4" w:space="0"/>
        <w:left w:val="single" w:color="C2D69B" w:themeColor="accent3" w:themeTint="99" w:sz="4" w:space="0"/>
        <w:bottom w:val="single" w:color="C2D69B" w:themeColor="accent3" w:themeTint="99" w:sz="4" w:space="0"/>
        <w:right w:val="single" w:color="C2D69B" w:themeColor="accent3" w:themeTint="99" w:sz="4" w:space="0"/>
        <w:insideH w:val="single" w:color="C2D69B" w:themeColor="accent3" w:themeTint="99" w:sz="4" w:space="0"/>
        <w:insideV w:val="single" w:color="C2D69B" w:themeColor="accent3" w:themeTint="99" w:sz="4" w:space="0"/>
      </w:tblBorders>
    </w:tblPr>
    <w:tblStylePr w:type="firstRow">
      <w:rPr>
        <w:b/>
        <w:bCs/>
      </w:rPr>
      <w:tcPr>
        <w:tcBorders>
          <w:bottom w:val="single" w:color="C2D69B" w:themeColor="accent3" w:themeTint="99" w:sz="12" w:space="0"/>
        </w:tcBorders>
      </w:tcPr>
    </w:tblStylePr>
    <w:tblStylePr w:type="lastRow">
      <w:rPr>
        <w:b/>
        <w:bCs/>
      </w:rPr>
      <w:tcPr>
        <w:tcBorders>
          <w:top w:val="double" w:color="C2D69B" w:themeColor="accent3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AF1DD" w:themeFill="accent3" w:themeFillTint="33"/>
      </w:tcPr>
    </w:tblStylePr>
    <w:tblStylePr w:type="band1Horz">
      <w:tcPr>
        <w:shd w:val="clear" w:color="auto" w:fill="EAF1DD" w:themeFill="accent3" w:themeFillTint="33"/>
      </w:tcPr>
    </w:tblStylePr>
  </w:style>
  <w:style w:type="table" w:customStyle="1" w:styleId="311">
    <w:name w:val="Grid Table 6 Colorful Accent 4"/>
    <w:basedOn w:val="102"/>
    <w:qFormat/>
    <w:uiPriority w:val="51"/>
    <w:pPr>
      <w:spacing w:after="0"/>
    </w:pPr>
    <w:rPr>
      <w:color w:val="604A7B" w:themeColor="accent4" w:themeShade="BF"/>
    </w:rPr>
    <w:tblPr>
      <w:tblBorders>
        <w:top w:val="single" w:color="B2A1C7" w:themeColor="accent4" w:themeTint="99" w:sz="4" w:space="0"/>
        <w:left w:val="single" w:color="B2A1C7" w:themeColor="accent4" w:themeTint="99" w:sz="4" w:space="0"/>
        <w:bottom w:val="single" w:color="B2A1C7" w:themeColor="accent4" w:themeTint="99" w:sz="4" w:space="0"/>
        <w:right w:val="single" w:color="B2A1C7" w:themeColor="accent4" w:themeTint="99" w:sz="4" w:space="0"/>
        <w:insideH w:val="single" w:color="B2A1C7" w:themeColor="accent4" w:themeTint="99" w:sz="4" w:space="0"/>
        <w:insideV w:val="single" w:color="B2A1C7" w:themeColor="accent4" w:themeTint="99" w:sz="4" w:space="0"/>
      </w:tblBorders>
    </w:tblPr>
    <w:tblStylePr w:type="firstRow">
      <w:rPr>
        <w:b/>
        <w:bCs/>
      </w:rPr>
      <w:tcPr>
        <w:tcBorders>
          <w:bottom w:val="single" w:color="B2A1C7" w:themeColor="accent4" w:themeTint="99" w:sz="12" w:space="0"/>
        </w:tcBorders>
      </w:tcPr>
    </w:tblStylePr>
    <w:tblStylePr w:type="lastRow">
      <w:rPr>
        <w:b/>
        <w:bCs/>
      </w:rPr>
      <w:tcPr>
        <w:tcBorders>
          <w:top w:val="double" w:color="B2A1C7" w:themeColor="accent4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5DFEC" w:themeFill="accent4" w:themeFillTint="33"/>
      </w:tcPr>
    </w:tblStylePr>
    <w:tblStylePr w:type="band1Horz">
      <w:tcPr>
        <w:shd w:val="clear" w:color="auto" w:fill="E5DFEC" w:themeFill="accent4" w:themeFillTint="33"/>
      </w:tcPr>
    </w:tblStylePr>
  </w:style>
  <w:style w:type="table" w:customStyle="1" w:styleId="312">
    <w:name w:val="Grid Table 6 Colorful Accent 5"/>
    <w:basedOn w:val="102"/>
    <w:qFormat/>
    <w:uiPriority w:val="51"/>
    <w:pPr>
      <w:spacing w:after="0"/>
    </w:pPr>
    <w:rPr>
      <w:color w:val="31859C" w:themeColor="accent5" w:themeShade="BF"/>
    </w:rPr>
    <w:tblPr>
      <w:tblBorders>
        <w:top w:val="single" w:color="92CDDC" w:themeColor="accent5" w:themeTint="99" w:sz="4" w:space="0"/>
        <w:left w:val="single" w:color="92CDDC" w:themeColor="accent5" w:themeTint="99" w:sz="4" w:space="0"/>
        <w:bottom w:val="single" w:color="92CDDC" w:themeColor="accent5" w:themeTint="99" w:sz="4" w:space="0"/>
        <w:right w:val="single" w:color="92CDDC" w:themeColor="accent5" w:themeTint="99" w:sz="4" w:space="0"/>
        <w:insideH w:val="single" w:color="92CDDC" w:themeColor="accent5" w:themeTint="99" w:sz="4" w:space="0"/>
        <w:insideV w:val="single" w:color="92CDDC" w:themeColor="accent5" w:themeTint="99" w:sz="4" w:space="0"/>
      </w:tblBorders>
    </w:tblPr>
    <w:tblStylePr w:type="firstRow">
      <w:rPr>
        <w:b/>
        <w:bCs/>
      </w:rPr>
      <w:tcPr>
        <w:tcBorders>
          <w:bottom w:val="single" w:color="92CDDC" w:themeColor="accent5" w:themeTint="99" w:sz="12" w:space="0"/>
        </w:tcBorders>
      </w:tcPr>
    </w:tblStylePr>
    <w:tblStylePr w:type="lastRow">
      <w:rPr>
        <w:b/>
        <w:bCs/>
      </w:rPr>
      <w:tcPr>
        <w:tcBorders>
          <w:top w:val="double" w:color="92CDDC" w:themeColor="accent5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AEEF3" w:themeFill="accent5" w:themeFillTint="33"/>
      </w:tcPr>
    </w:tblStylePr>
    <w:tblStylePr w:type="band1Horz">
      <w:tcPr>
        <w:shd w:val="clear" w:color="auto" w:fill="DAEEF3" w:themeFill="accent5" w:themeFillTint="33"/>
      </w:tcPr>
    </w:tblStylePr>
  </w:style>
  <w:style w:type="table" w:customStyle="1" w:styleId="313">
    <w:name w:val="Grid Table 6 Colorful Accent 6"/>
    <w:basedOn w:val="102"/>
    <w:qFormat/>
    <w:uiPriority w:val="51"/>
    <w:pPr>
      <w:spacing w:after="0"/>
    </w:pPr>
    <w:rPr>
      <w:color w:val="E46C0A" w:themeColor="accent6" w:themeShade="BF"/>
    </w:rPr>
    <w:tblPr>
      <w:tblBorders>
        <w:top w:val="single" w:color="FABF8F" w:themeColor="accent6" w:themeTint="99" w:sz="4" w:space="0"/>
        <w:left w:val="single" w:color="FABF8F" w:themeColor="accent6" w:themeTint="99" w:sz="4" w:space="0"/>
        <w:bottom w:val="single" w:color="FABF8F" w:themeColor="accent6" w:themeTint="99" w:sz="4" w:space="0"/>
        <w:right w:val="single" w:color="FABF8F" w:themeColor="accent6" w:themeTint="99" w:sz="4" w:space="0"/>
        <w:insideH w:val="single" w:color="FABF8F" w:themeColor="accent6" w:themeTint="99" w:sz="4" w:space="0"/>
        <w:insideV w:val="single" w:color="FABF8F" w:themeColor="accent6" w:themeTint="99" w:sz="4" w:space="0"/>
      </w:tblBorders>
    </w:tblPr>
    <w:tblStylePr w:type="firstRow">
      <w:rPr>
        <w:b/>
        <w:bCs/>
      </w:rPr>
      <w:tcPr>
        <w:tcBorders>
          <w:bottom w:val="single" w:color="FABF8F" w:themeColor="accent6" w:themeTint="99" w:sz="12" w:space="0"/>
        </w:tcBorders>
      </w:tcPr>
    </w:tblStylePr>
    <w:tblStylePr w:type="lastRow">
      <w:rPr>
        <w:b/>
        <w:bCs/>
      </w:rPr>
      <w:tcPr>
        <w:tcBorders>
          <w:top w:val="double" w:color="FABF8F" w:themeColor="accent6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DE9D9" w:themeFill="accent6" w:themeFillTint="33"/>
      </w:tcPr>
    </w:tblStylePr>
    <w:tblStylePr w:type="band1Horz">
      <w:tcPr>
        <w:shd w:val="clear" w:color="auto" w:fill="FDE9D9" w:themeFill="accent6" w:themeFillTint="33"/>
      </w:tcPr>
    </w:tblStylePr>
  </w:style>
  <w:style w:type="table" w:customStyle="1" w:styleId="314">
    <w:name w:val="Grid Table 7 Colorful"/>
    <w:basedOn w:val="102"/>
    <w:qFormat/>
    <w:uiPriority w:val="52"/>
    <w:pPr>
      <w:spacing w:after="0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</w:tblPr>
    <w:tblStylePr w:type="firstRow">
      <w:rPr>
        <w:b/>
        <w:bCs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  <w:tblStylePr w:type="neCell">
      <w:tcPr>
        <w:tcBorders>
          <w:bottom w:val="single" w:color="666666" w:themeColor="text1" w:themeTint="99" w:sz="4" w:space="0"/>
        </w:tcBorders>
      </w:tcPr>
    </w:tblStylePr>
    <w:tblStylePr w:type="nwCell">
      <w:tcPr>
        <w:tcBorders>
          <w:bottom w:val="single" w:color="666666" w:themeColor="text1" w:themeTint="99" w:sz="4" w:space="0"/>
        </w:tcBorders>
      </w:tcPr>
    </w:tblStylePr>
    <w:tblStylePr w:type="seCell">
      <w:tcPr>
        <w:tcBorders>
          <w:top w:val="single" w:color="666666" w:themeColor="text1" w:themeTint="99" w:sz="4" w:space="0"/>
        </w:tcBorders>
      </w:tcPr>
    </w:tblStylePr>
    <w:tblStylePr w:type="swCell">
      <w:tcPr>
        <w:tcBorders>
          <w:top w:val="single" w:color="666666" w:themeColor="text1" w:themeTint="99" w:sz="4" w:space="0"/>
        </w:tcBorders>
      </w:tcPr>
    </w:tblStylePr>
  </w:style>
  <w:style w:type="table" w:customStyle="1" w:styleId="315">
    <w:name w:val="Grid Table 7 Colorful Accent 1"/>
    <w:basedOn w:val="102"/>
    <w:qFormat/>
    <w:uiPriority w:val="52"/>
    <w:pPr>
      <w:spacing w:after="0"/>
    </w:pPr>
    <w:rPr>
      <w:color w:val="376092" w:themeColor="accent1" w:themeShade="BF"/>
    </w:rPr>
    <w:tblPr>
      <w:tblBorders>
        <w:top w:val="single" w:color="95B3D7" w:themeColor="accent1" w:themeTint="99" w:sz="4" w:space="0"/>
        <w:left w:val="single" w:color="95B3D7" w:themeColor="accent1" w:themeTint="99" w:sz="4" w:space="0"/>
        <w:bottom w:val="single" w:color="95B3D7" w:themeColor="accent1" w:themeTint="99" w:sz="4" w:space="0"/>
        <w:right w:val="single" w:color="95B3D7" w:themeColor="accent1" w:themeTint="99" w:sz="4" w:space="0"/>
        <w:insideH w:val="single" w:color="95B3D7" w:themeColor="accent1" w:themeTint="99" w:sz="4" w:space="0"/>
        <w:insideV w:val="single" w:color="95B3D7" w:themeColor="accent1" w:themeTint="99" w:sz="4" w:space="0"/>
      </w:tblBorders>
    </w:tblPr>
    <w:tblStylePr w:type="firstRow">
      <w:rPr>
        <w:b/>
        <w:bCs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DBE5F1" w:themeFill="accent1" w:themeFillTint="33"/>
      </w:tcPr>
    </w:tblStylePr>
    <w:tblStylePr w:type="band1Horz">
      <w:tcPr>
        <w:shd w:val="clear" w:color="auto" w:fill="DBE5F1" w:themeFill="accent1" w:themeFillTint="33"/>
      </w:tcPr>
    </w:tblStylePr>
    <w:tblStylePr w:type="neCell">
      <w:tcPr>
        <w:tcBorders>
          <w:bottom w:val="single" w:color="95B3D7" w:themeColor="accent1" w:themeTint="99" w:sz="4" w:space="0"/>
        </w:tcBorders>
      </w:tcPr>
    </w:tblStylePr>
    <w:tblStylePr w:type="nwCell">
      <w:tcPr>
        <w:tcBorders>
          <w:bottom w:val="single" w:color="95B3D7" w:themeColor="accent1" w:themeTint="99" w:sz="4" w:space="0"/>
        </w:tcBorders>
      </w:tcPr>
    </w:tblStylePr>
    <w:tblStylePr w:type="seCell">
      <w:tcPr>
        <w:tcBorders>
          <w:top w:val="single" w:color="95B3D7" w:themeColor="accent1" w:themeTint="99" w:sz="4" w:space="0"/>
        </w:tcBorders>
      </w:tcPr>
    </w:tblStylePr>
    <w:tblStylePr w:type="swCell">
      <w:tcPr>
        <w:tcBorders>
          <w:top w:val="single" w:color="95B3D7" w:themeColor="accent1" w:themeTint="99" w:sz="4" w:space="0"/>
        </w:tcBorders>
      </w:tcPr>
    </w:tblStylePr>
  </w:style>
  <w:style w:type="table" w:customStyle="1" w:styleId="316">
    <w:name w:val="Grid Table 7 Colorful Accent 2"/>
    <w:basedOn w:val="102"/>
    <w:qFormat/>
    <w:uiPriority w:val="52"/>
    <w:pPr>
      <w:spacing w:after="0"/>
    </w:pPr>
    <w:rPr>
      <w:color w:val="953735" w:themeColor="accent2" w:themeShade="BF"/>
    </w:rPr>
    <w:tblPr>
      <w:tblBorders>
        <w:top w:val="single" w:color="D99594" w:themeColor="accent2" w:themeTint="99" w:sz="4" w:space="0"/>
        <w:left w:val="single" w:color="D99594" w:themeColor="accent2" w:themeTint="99" w:sz="4" w:space="0"/>
        <w:bottom w:val="single" w:color="D99594" w:themeColor="accent2" w:themeTint="99" w:sz="4" w:space="0"/>
        <w:right w:val="single" w:color="D99594" w:themeColor="accent2" w:themeTint="99" w:sz="4" w:space="0"/>
        <w:insideH w:val="single" w:color="D99594" w:themeColor="accent2" w:themeTint="99" w:sz="4" w:space="0"/>
        <w:insideV w:val="single" w:color="D99594" w:themeColor="accent2" w:themeTint="99" w:sz="4" w:space="0"/>
      </w:tblBorders>
    </w:tblPr>
    <w:tblStylePr w:type="firstRow">
      <w:rPr>
        <w:b/>
        <w:bCs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F2DBDB" w:themeFill="accent2" w:themeFillTint="33"/>
      </w:tcPr>
    </w:tblStylePr>
    <w:tblStylePr w:type="band1Horz">
      <w:tcPr>
        <w:shd w:val="clear" w:color="auto" w:fill="F2DBDB" w:themeFill="accent2" w:themeFillTint="33"/>
      </w:tcPr>
    </w:tblStylePr>
    <w:tblStylePr w:type="neCell">
      <w:tcPr>
        <w:tcBorders>
          <w:bottom w:val="single" w:color="D99594" w:themeColor="accent2" w:themeTint="99" w:sz="4" w:space="0"/>
        </w:tcBorders>
      </w:tcPr>
    </w:tblStylePr>
    <w:tblStylePr w:type="nwCell">
      <w:tcPr>
        <w:tcBorders>
          <w:bottom w:val="single" w:color="D99594" w:themeColor="accent2" w:themeTint="99" w:sz="4" w:space="0"/>
        </w:tcBorders>
      </w:tcPr>
    </w:tblStylePr>
    <w:tblStylePr w:type="seCell">
      <w:tcPr>
        <w:tcBorders>
          <w:top w:val="single" w:color="D99594" w:themeColor="accent2" w:themeTint="99" w:sz="4" w:space="0"/>
        </w:tcBorders>
      </w:tcPr>
    </w:tblStylePr>
    <w:tblStylePr w:type="swCell">
      <w:tcPr>
        <w:tcBorders>
          <w:top w:val="single" w:color="D99594" w:themeColor="accent2" w:themeTint="99" w:sz="4" w:space="0"/>
        </w:tcBorders>
      </w:tcPr>
    </w:tblStylePr>
  </w:style>
  <w:style w:type="table" w:customStyle="1" w:styleId="317">
    <w:name w:val="Grid Table 7 Colorful Accent 3"/>
    <w:basedOn w:val="102"/>
    <w:qFormat/>
    <w:uiPriority w:val="52"/>
    <w:pPr>
      <w:spacing w:after="0"/>
    </w:pPr>
    <w:rPr>
      <w:color w:val="77933C" w:themeColor="accent3" w:themeShade="BF"/>
    </w:rPr>
    <w:tblPr>
      <w:tblBorders>
        <w:top w:val="single" w:color="C2D69B" w:themeColor="accent3" w:themeTint="99" w:sz="4" w:space="0"/>
        <w:left w:val="single" w:color="C2D69B" w:themeColor="accent3" w:themeTint="99" w:sz="4" w:space="0"/>
        <w:bottom w:val="single" w:color="C2D69B" w:themeColor="accent3" w:themeTint="99" w:sz="4" w:space="0"/>
        <w:right w:val="single" w:color="C2D69B" w:themeColor="accent3" w:themeTint="99" w:sz="4" w:space="0"/>
        <w:insideH w:val="single" w:color="C2D69B" w:themeColor="accent3" w:themeTint="99" w:sz="4" w:space="0"/>
        <w:insideV w:val="single" w:color="C2D69B" w:themeColor="accent3" w:themeTint="99" w:sz="4" w:space="0"/>
      </w:tblBorders>
    </w:tblPr>
    <w:tblStylePr w:type="firstRow">
      <w:rPr>
        <w:b/>
        <w:bCs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EAF1DD" w:themeFill="accent3" w:themeFillTint="33"/>
      </w:tcPr>
    </w:tblStylePr>
    <w:tblStylePr w:type="band1Horz">
      <w:tcPr>
        <w:shd w:val="clear" w:color="auto" w:fill="EAF1DD" w:themeFill="accent3" w:themeFillTint="33"/>
      </w:tcPr>
    </w:tblStylePr>
    <w:tblStylePr w:type="neCell">
      <w:tcPr>
        <w:tcBorders>
          <w:bottom w:val="single" w:color="C2D69B" w:themeColor="accent3" w:themeTint="99" w:sz="4" w:space="0"/>
        </w:tcBorders>
      </w:tcPr>
    </w:tblStylePr>
    <w:tblStylePr w:type="nwCell">
      <w:tcPr>
        <w:tcBorders>
          <w:bottom w:val="single" w:color="C2D69B" w:themeColor="accent3" w:themeTint="99" w:sz="4" w:space="0"/>
        </w:tcBorders>
      </w:tcPr>
    </w:tblStylePr>
    <w:tblStylePr w:type="seCell">
      <w:tcPr>
        <w:tcBorders>
          <w:top w:val="single" w:color="C2D69B" w:themeColor="accent3" w:themeTint="99" w:sz="4" w:space="0"/>
        </w:tcBorders>
      </w:tcPr>
    </w:tblStylePr>
    <w:tblStylePr w:type="swCell">
      <w:tcPr>
        <w:tcBorders>
          <w:top w:val="single" w:color="C2D69B" w:themeColor="accent3" w:themeTint="99" w:sz="4" w:space="0"/>
        </w:tcBorders>
      </w:tcPr>
    </w:tblStylePr>
  </w:style>
  <w:style w:type="table" w:customStyle="1" w:styleId="318">
    <w:name w:val="Grid Table 7 Colorful Accent 4"/>
    <w:basedOn w:val="102"/>
    <w:qFormat/>
    <w:uiPriority w:val="52"/>
    <w:pPr>
      <w:spacing w:after="0"/>
    </w:pPr>
    <w:rPr>
      <w:color w:val="604A7B" w:themeColor="accent4" w:themeShade="BF"/>
    </w:rPr>
    <w:tblPr>
      <w:tblBorders>
        <w:top w:val="single" w:color="B2A1C7" w:themeColor="accent4" w:themeTint="99" w:sz="4" w:space="0"/>
        <w:left w:val="single" w:color="B2A1C7" w:themeColor="accent4" w:themeTint="99" w:sz="4" w:space="0"/>
        <w:bottom w:val="single" w:color="B2A1C7" w:themeColor="accent4" w:themeTint="99" w:sz="4" w:space="0"/>
        <w:right w:val="single" w:color="B2A1C7" w:themeColor="accent4" w:themeTint="99" w:sz="4" w:space="0"/>
        <w:insideH w:val="single" w:color="B2A1C7" w:themeColor="accent4" w:themeTint="99" w:sz="4" w:space="0"/>
        <w:insideV w:val="single" w:color="B2A1C7" w:themeColor="accent4" w:themeTint="99" w:sz="4" w:space="0"/>
      </w:tblBorders>
    </w:tblPr>
    <w:tblStylePr w:type="firstRow">
      <w:rPr>
        <w:b/>
        <w:bCs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E5DFEC" w:themeFill="accent4" w:themeFillTint="33"/>
      </w:tcPr>
    </w:tblStylePr>
    <w:tblStylePr w:type="band1Horz">
      <w:tcPr>
        <w:shd w:val="clear" w:color="auto" w:fill="E5DFEC" w:themeFill="accent4" w:themeFillTint="33"/>
      </w:tcPr>
    </w:tblStylePr>
    <w:tblStylePr w:type="neCell">
      <w:tcPr>
        <w:tcBorders>
          <w:bottom w:val="single" w:color="B2A1C7" w:themeColor="accent4" w:themeTint="99" w:sz="4" w:space="0"/>
        </w:tcBorders>
      </w:tcPr>
    </w:tblStylePr>
    <w:tblStylePr w:type="nwCell">
      <w:tcPr>
        <w:tcBorders>
          <w:bottom w:val="single" w:color="B2A1C7" w:themeColor="accent4" w:themeTint="99" w:sz="4" w:space="0"/>
        </w:tcBorders>
      </w:tcPr>
    </w:tblStylePr>
    <w:tblStylePr w:type="seCell">
      <w:tcPr>
        <w:tcBorders>
          <w:top w:val="single" w:color="B2A1C7" w:themeColor="accent4" w:themeTint="99" w:sz="4" w:space="0"/>
        </w:tcBorders>
      </w:tcPr>
    </w:tblStylePr>
    <w:tblStylePr w:type="swCell">
      <w:tcPr>
        <w:tcBorders>
          <w:top w:val="single" w:color="B2A1C7" w:themeColor="accent4" w:themeTint="99" w:sz="4" w:space="0"/>
        </w:tcBorders>
      </w:tcPr>
    </w:tblStylePr>
  </w:style>
  <w:style w:type="table" w:customStyle="1" w:styleId="319">
    <w:name w:val="Grid Table 7 Colorful Accent 5"/>
    <w:basedOn w:val="102"/>
    <w:qFormat/>
    <w:uiPriority w:val="52"/>
    <w:pPr>
      <w:spacing w:after="0"/>
    </w:pPr>
    <w:rPr>
      <w:color w:val="31859C" w:themeColor="accent5" w:themeShade="BF"/>
    </w:rPr>
    <w:tblPr>
      <w:tblBorders>
        <w:top w:val="single" w:color="92CDDC" w:themeColor="accent5" w:themeTint="99" w:sz="4" w:space="0"/>
        <w:left w:val="single" w:color="92CDDC" w:themeColor="accent5" w:themeTint="99" w:sz="4" w:space="0"/>
        <w:bottom w:val="single" w:color="92CDDC" w:themeColor="accent5" w:themeTint="99" w:sz="4" w:space="0"/>
        <w:right w:val="single" w:color="92CDDC" w:themeColor="accent5" w:themeTint="99" w:sz="4" w:space="0"/>
        <w:insideH w:val="single" w:color="92CDDC" w:themeColor="accent5" w:themeTint="99" w:sz="4" w:space="0"/>
        <w:insideV w:val="single" w:color="92CDDC" w:themeColor="accent5" w:themeTint="99" w:sz="4" w:space="0"/>
      </w:tblBorders>
    </w:tblPr>
    <w:tblStylePr w:type="firstRow">
      <w:rPr>
        <w:b/>
        <w:bCs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DAEEF3" w:themeFill="accent5" w:themeFillTint="33"/>
      </w:tcPr>
    </w:tblStylePr>
    <w:tblStylePr w:type="band1Horz">
      <w:tcPr>
        <w:shd w:val="clear" w:color="auto" w:fill="DAEEF3" w:themeFill="accent5" w:themeFillTint="33"/>
      </w:tcPr>
    </w:tblStylePr>
    <w:tblStylePr w:type="neCell">
      <w:tcPr>
        <w:tcBorders>
          <w:bottom w:val="single" w:color="92CDDC" w:themeColor="accent5" w:themeTint="99" w:sz="4" w:space="0"/>
        </w:tcBorders>
      </w:tcPr>
    </w:tblStylePr>
    <w:tblStylePr w:type="nwCell">
      <w:tcPr>
        <w:tcBorders>
          <w:bottom w:val="single" w:color="92CDDC" w:themeColor="accent5" w:themeTint="99" w:sz="4" w:space="0"/>
        </w:tcBorders>
      </w:tcPr>
    </w:tblStylePr>
    <w:tblStylePr w:type="seCell">
      <w:tcPr>
        <w:tcBorders>
          <w:top w:val="single" w:color="92CDDC" w:themeColor="accent5" w:themeTint="99" w:sz="4" w:space="0"/>
        </w:tcBorders>
      </w:tcPr>
    </w:tblStylePr>
    <w:tblStylePr w:type="swCell">
      <w:tcPr>
        <w:tcBorders>
          <w:top w:val="single" w:color="92CDDC" w:themeColor="accent5" w:themeTint="99" w:sz="4" w:space="0"/>
        </w:tcBorders>
      </w:tcPr>
    </w:tblStylePr>
  </w:style>
  <w:style w:type="table" w:customStyle="1" w:styleId="320">
    <w:name w:val="Grid Table 7 Colorful Accent 6"/>
    <w:basedOn w:val="102"/>
    <w:qFormat/>
    <w:uiPriority w:val="52"/>
    <w:pPr>
      <w:spacing w:after="0"/>
    </w:pPr>
    <w:rPr>
      <w:color w:val="E46C0A" w:themeColor="accent6" w:themeShade="BF"/>
    </w:rPr>
    <w:tblPr>
      <w:tblBorders>
        <w:top w:val="single" w:color="FABF8F" w:themeColor="accent6" w:themeTint="99" w:sz="4" w:space="0"/>
        <w:left w:val="single" w:color="FABF8F" w:themeColor="accent6" w:themeTint="99" w:sz="4" w:space="0"/>
        <w:bottom w:val="single" w:color="FABF8F" w:themeColor="accent6" w:themeTint="99" w:sz="4" w:space="0"/>
        <w:right w:val="single" w:color="FABF8F" w:themeColor="accent6" w:themeTint="99" w:sz="4" w:space="0"/>
        <w:insideH w:val="single" w:color="FABF8F" w:themeColor="accent6" w:themeTint="99" w:sz="4" w:space="0"/>
        <w:insideV w:val="single" w:color="FABF8F" w:themeColor="accent6" w:themeTint="99" w:sz="4" w:space="0"/>
      </w:tblBorders>
    </w:tblPr>
    <w:tblStylePr w:type="firstRow">
      <w:rPr>
        <w:b/>
        <w:bCs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FDE9D9" w:themeFill="accent6" w:themeFillTint="33"/>
      </w:tcPr>
    </w:tblStylePr>
    <w:tblStylePr w:type="band1Horz">
      <w:tcPr>
        <w:shd w:val="clear" w:color="auto" w:fill="FDE9D9" w:themeFill="accent6" w:themeFillTint="33"/>
      </w:tcPr>
    </w:tblStylePr>
    <w:tblStylePr w:type="neCell">
      <w:tcPr>
        <w:tcBorders>
          <w:bottom w:val="single" w:color="FABF8F" w:themeColor="accent6" w:themeTint="99" w:sz="4" w:space="0"/>
        </w:tcBorders>
      </w:tcPr>
    </w:tblStylePr>
    <w:tblStylePr w:type="nwCell">
      <w:tcPr>
        <w:tcBorders>
          <w:bottom w:val="single" w:color="FABF8F" w:themeColor="accent6" w:themeTint="99" w:sz="4" w:space="0"/>
        </w:tcBorders>
      </w:tcPr>
    </w:tblStylePr>
    <w:tblStylePr w:type="seCell">
      <w:tcPr>
        <w:tcBorders>
          <w:top w:val="single" w:color="FABF8F" w:themeColor="accent6" w:themeTint="99" w:sz="4" w:space="0"/>
        </w:tcBorders>
      </w:tcPr>
    </w:tblStylePr>
    <w:tblStylePr w:type="swCell">
      <w:tcPr>
        <w:tcBorders>
          <w:top w:val="single" w:color="FABF8F" w:themeColor="accent6" w:themeTint="99" w:sz="4" w:space="0"/>
        </w:tcBorders>
      </w:tcPr>
    </w:tblStylePr>
  </w:style>
  <w:style w:type="character" w:customStyle="1" w:styleId="321">
    <w:name w:val="Hashtag"/>
    <w:basedOn w:val="86"/>
    <w:semiHidden/>
    <w:unhideWhenUsed/>
    <w:qFormat/>
    <w:uiPriority w:val="99"/>
    <w:rPr>
      <w:color w:val="2B579A"/>
      <w:shd w:val="clear" w:color="auto" w:fill="E6E6E6"/>
    </w:rPr>
  </w:style>
  <w:style w:type="character" w:customStyle="1" w:styleId="322">
    <w:name w:val="Heading 4 Char"/>
    <w:basedOn w:val="86"/>
    <w:link w:val="5"/>
    <w:semiHidden/>
    <w:qFormat/>
    <w:uiPriority w:val="9"/>
    <w:rPr>
      <w:rFonts w:asciiTheme="majorHAnsi" w:hAnsiTheme="majorHAnsi" w:eastAsiaTheme="majorEastAsia" w:cstheme="majorBidi"/>
      <w:i/>
      <w:iCs/>
      <w:color w:val="376092" w:themeColor="accent1" w:themeShade="BF"/>
    </w:rPr>
  </w:style>
  <w:style w:type="character" w:customStyle="1" w:styleId="323">
    <w:name w:val="Heading 5 Char"/>
    <w:basedOn w:val="86"/>
    <w:link w:val="6"/>
    <w:semiHidden/>
    <w:qFormat/>
    <w:uiPriority w:val="9"/>
    <w:rPr>
      <w:rFonts w:asciiTheme="majorHAnsi" w:hAnsiTheme="majorHAnsi" w:eastAsiaTheme="majorEastAsia" w:cstheme="majorBidi"/>
      <w:color w:val="376092" w:themeColor="accent1" w:themeShade="BF"/>
    </w:rPr>
  </w:style>
  <w:style w:type="character" w:customStyle="1" w:styleId="324">
    <w:name w:val="Heading 6 Char"/>
    <w:basedOn w:val="86"/>
    <w:link w:val="7"/>
    <w:semiHidden/>
    <w:qFormat/>
    <w:uiPriority w:val="9"/>
    <w:rPr>
      <w:rFonts w:asciiTheme="majorHAnsi" w:hAnsiTheme="majorHAnsi" w:eastAsiaTheme="majorEastAsia" w:cstheme="majorBidi"/>
      <w:color w:val="254061" w:themeColor="accent1" w:themeShade="80"/>
    </w:rPr>
  </w:style>
  <w:style w:type="character" w:customStyle="1" w:styleId="325">
    <w:name w:val="Heading 7 Char"/>
    <w:basedOn w:val="86"/>
    <w:link w:val="8"/>
    <w:semiHidden/>
    <w:qFormat/>
    <w:uiPriority w:val="9"/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character" w:customStyle="1" w:styleId="326">
    <w:name w:val="Heading 8 Char"/>
    <w:basedOn w:val="86"/>
    <w:link w:val="9"/>
    <w:semiHidden/>
    <w:qFormat/>
    <w:uiPriority w:val="9"/>
    <w:rPr>
      <w:rFonts w:asciiTheme="majorHAnsi" w:hAnsiTheme="majorHAnsi" w:eastAsiaTheme="majorEastAsia" w:cstheme="majorBidi"/>
      <w:color w:val="262626" w:themeColor="text1" w:themeTint="D9"/>
      <w:szCs w:val="21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327">
    <w:name w:val="Heading 9 Char"/>
    <w:basedOn w:val="86"/>
    <w:link w:val="10"/>
    <w:semiHidden/>
    <w:qFormat/>
    <w:uiPriority w:val="9"/>
    <w:rPr>
      <w:rFonts w:asciiTheme="majorHAnsi" w:hAnsiTheme="majorHAnsi" w:eastAsiaTheme="majorEastAsia" w:cstheme="majorBidi"/>
      <w:i/>
      <w:iCs/>
      <w:color w:val="262626" w:themeColor="text1" w:themeTint="D9"/>
      <w:szCs w:val="21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328">
    <w:name w:val="HTML Address Char"/>
    <w:basedOn w:val="86"/>
    <w:link w:val="34"/>
    <w:semiHidden/>
    <w:qFormat/>
    <w:uiPriority w:val="99"/>
    <w:rPr>
      <w:i/>
      <w:iCs/>
    </w:rPr>
  </w:style>
  <w:style w:type="character" w:customStyle="1" w:styleId="329">
    <w:name w:val="HTML Preformatted Char"/>
    <w:basedOn w:val="86"/>
    <w:link w:val="35"/>
    <w:semiHidden/>
    <w:qFormat/>
    <w:uiPriority w:val="99"/>
    <w:rPr>
      <w:rFonts w:ascii="Consolas" w:hAnsi="Consolas"/>
      <w:szCs w:val="20"/>
    </w:rPr>
  </w:style>
  <w:style w:type="table" w:customStyle="1" w:styleId="330">
    <w:name w:val="List Table 1 Light"/>
    <w:basedOn w:val="102"/>
    <w:qFormat/>
    <w:uiPriority w:val="46"/>
    <w:pPr>
      <w:spacing w:after="0"/>
    </w:pPr>
    <w:tblStylePr w:type="firstRow">
      <w:rPr>
        <w:b/>
        <w:bCs/>
      </w:rPr>
      <w:tcPr>
        <w:tcBorders>
          <w:bottom w:val="single" w:color="666666" w:themeColor="text1" w:themeTint="99" w:sz="4" w:space="0"/>
        </w:tcBorders>
      </w:tcPr>
    </w:tblStylePr>
    <w:tblStylePr w:type="lastRow">
      <w:rPr>
        <w:b/>
        <w:bCs/>
      </w:rPr>
      <w:tcPr>
        <w:tcBorders>
          <w:top w:val="single" w:color="666666" w:themeColor="tex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331">
    <w:name w:val="List Table 1 Light Accent 1"/>
    <w:basedOn w:val="102"/>
    <w:qFormat/>
    <w:uiPriority w:val="46"/>
    <w:pPr>
      <w:spacing w:after="0"/>
    </w:pPr>
    <w:tblStylePr w:type="firstRow">
      <w:rPr>
        <w:b/>
        <w:bCs/>
      </w:rPr>
      <w:tcPr>
        <w:tcBorders>
          <w:bottom w:val="single" w:color="95B3D7" w:themeColor="accent1" w:themeTint="99" w:sz="4" w:space="0"/>
        </w:tcBorders>
      </w:tcPr>
    </w:tblStylePr>
    <w:tblStylePr w:type="lastRow">
      <w:rPr>
        <w:b/>
        <w:bCs/>
      </w:rPr>
      <w:tcPr>
        <w:tcBorders>
          <w:top w:val="single" w:color="95B3D7" w:themeColor="accen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BE5F1" w:themeFill="accent1" w:themeFillTint="33"/>
      </w:tcPr>
    </w:tblStylePr>
    <w:tblStylePr w:type="band1Horz">
      <w:tcPr>
        <w:shd w:val="clear" w:color="auto" w:fill="DBE5F1" w:themeFill="accent1" w:themeFillTint="33"/>
      </w:tcPr>
    </w:tblStylePr>
  </w:style>
  <w:style w:type="table" w:customStyle="1" w:styleId="332">
    <w:name w:val="List Table 1 Light Accent 2"/>
    <w:basedOn w:val="102"/>
    <w:qFormat/>
    <w:uiPriority w:val="46"/>
    <w:pPr>
      <w:spacing w:after="0"/>
    </w:pPr>
    <w:tblStylePr w:type="firstRow">
      <w:rPr>
        <w:b/>
        <w:bCs/>
      </w:rPr>
      <w:tcPr>
        <w:tcBorders>
          <w:bottom w:val="single" w:color="D99594" w:themeColor="accent2" w:themeTint="99" w:sz="4" w:space="0"/>
        </w:tcBorders>
      </w:tcPr>
    </w:tblStylePr>
    <w:tblStylePr w:type="lastRow">
      <w:rPr>
        <w:b/>
        <w:bCs/>
      </w:rPr>
      <w:tcPr>
        <w:tcBorders>
          <w:top w:val="single" w:color="D99594" w:themeColor="accent2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2DBDB" w:themeFill="accent2" w:themeFillTint="33"/>
      </w:tcPr>
    </w:tblStylePr>
    <w:tblStylePr w:type="band1Horz">
      <w:tcPr>
        <w:shd w:val="clear" w:color="auto" w:fill="F2DBDB" w:themeFill="accent2" w:themeFillTint="33"/>
      </w:tcPr>
    </w:tblStylePr>
  </w:style>
  <w:style w:type="table" w:customStyle="1" w:styleId="333">
    <w:name w:val="List Table 1 Light Accent 3"/>
    <w:basedOn w:val="102"/>
    <w:qFormat/>
    <w:uiPriority w:val="46"/>
    <w:pPr>
      <w:spacing w:after="0"/>
    </w:pPr>
    <w:tblStylePr w:type="firstRow">
      <w:rPr>
        <w:b/>
        <w:bCs/>
      </w:rPr>
      <w:tcPr>
        <w:tcBorders>
          <w:bottom w:val="single" w:color="C2D69B" w:themeColor="accent3" w:themeTint="99" w:sz="4" w:space="0"/>
        </w:tcBorders>
      </w:tcPr>
    </w:tblStylePr>
    <w:tblStylePr w:type="lastRow">
      <w:rPr>
        <w:b/>
        <w:bCs/>
      </w:rPr>
      <w:tcPr>
        <w:tcBorders>
          <w:top w:val="single" w:color="C2D69B" w:themeColor="accent3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AF1DD" w:themeFill="accent3" w:themeFillTint="33"/>
      </w:tcPr>
    </w:tblStylePr>
    <w:tblStylePr w:type="band1Horz">
      <w:tcPr>
        <w:shd w:val="clear" w:color="auto" w:fill="EAF1DD" w:themeFill="accent3" w:themeFillTint="33"/>
      </w:tcPr>
    </w:tblStylePr>
  </w:style>
  <w:style w:type="table" w:customStyle="1" w:styleId="334">
    <w:name w:val="List Table 1 Light Accent 4"/>
    <w:basedOn w:val="102"/>
    <w:qFormat/>
    <w:uiPriority w:val="46"/>
    <w:pPr>
      <w:spacing w:after="0"/>
    </w:pPr>
    <w:tblStylePr w:type="firstRow">
      <w:rPr>
        <w:b/>
        <w:bCs/>
      </w:rPr>
      <w:tcPr>
        <w:tcBorders>
          <w:bottom w:val="single" w:color="B2A1C7" w:themeColor="accent4" w:themeTint="99" w:sz="4" w:space="0"/>
        </w:tcBorders>
      </w:tcPr>
    </w:tblStylePr>
    <w:tblStylePr w:type="lastRow">
      <w:rPr>
        <w:b/>
        <w:bCs/>
      </w:rPr>
      <w:tcPr>
        <w:tcBorders>
          <w:top w:val="single" w:color="B2A1C7" w:themeColor="accent4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5DFEC" w:themeFill="accent4" w:themeFillTint="33"/>
      </w:tcPr>
    </w:tblStylePr>
    <w:tblStylePr w:type="band1Horz">
      <w:tcPr>
        <w:shd w:val="clear" w:color="auto" w:fill="E5DFEC" w:themeFill="accent4" w:themeFillTint="33"/>
      </w:tcPr>
    </w:tblStylePr>
  </w:style>
  <w:style w:type="table" w:customStyle="1" w:styleId="335">
    <w:name w:val="List Table 1 Light Accent 5"/>
    <w:basedOn w:val="102"/>
    <w:qFormat/>
    <w:uiPriority w:val="46"/>
    <w:pPr>
      <w:spacing w:after="0"/>
    </w:pPr>
    <w:tblStylePr w:type="firstRow">
      <w:rPr>
        <w:b/>
        <w:bCs/>
      </w:rPr>
      <w:tcPr>
        <w:tcBorders>
          <w:bottom w:val="single" w:color="92CDDC" w:themeColor="accent5" w:themeTint="99" w:sz="4" w:space="0"/>
        </w:tcBorders>
      </w:tcPr>
    </w:tblStylePr>
    <w:tblStylePr w:type="lastRow">
      <w:rPr>
        <w:b/>
        <w:bCs/>
      </w:rPr>
      <w:tcPr>
        <w:tcBorders>
          <w:top w:val="single" w:color="92CDDC" w:themeColor="accent5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AEEF3" w:themeFill="accent5" w:themeFillTint="33"/>
      </w:tcPr>
    </w:tblStylePr>
    <w:tblStylePr w:type="band1Horz">
      <w:tcPr>
        <w:shd w:val="clear" w:color="auto" w:fill="DAEEF3" w:themeFill="accent5" w:themeFillTint="33"/>
      </w:tcPr>
    </w:tblStylePr>
  </w:style>
  <w:style w:type="table" w:customStyle="1" w:styleId="336">
    <w:name w:val="List Table 1 Light Accent 6"/>
    <w:basedOn w:val="102"/>
    <w:qFormat/>
    <w:uiPriority w:val="46"/>
    <w:pPr>
      <w:spacing w:after="0"/>
    </w:pPr>
    <w:tblStylePr w:type="firstRow">
      <w:rPr>
        <w:b/>
        <w:bCs/>
      </w:rPr>
      <w:tcPr>
        <w:tcBorders>
          <w:bottom w:val="single" w:color="FABF8F" w:themeColor="accent6" w:themeTint="99" w:sz="4" w:space="0"/>
        </w:tcBorders>
      </w:tcPr>
    </w:tblStylePr>
    <w:tblStylePr w:type="lastRow">
      <w:rPr>
        <w:b/>
        <w:bCs/>
      </w:rPr>
      <w:tcPr>
        <w:tcBorders>
          <w:top w:val="single" w:color="FABF8F" w:themeColor="accent6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DE9D9" w:themeFill="accent6" w:themeFillTint="33"/>
      </w:tcPr>
    </w:tblStylePr>
    <w:tblStylePr w:type="band1Horz">
      <w:tcPr>
        <w:shd w:val="clear" w:color="auto" w:fill="FDE9D9" w:themeFill="accent6" w:themeFillTint="33"/>
      </w:tcPr>
    </w:tblStylePr>
  </w:style>
  <w:style w:type="table" w:customStyle="1" w:styleId="337">
    <w:name w:val="List Table 2"/>
    <w:basedOn w:val="102"/>
    <w:qFormat/>
    <w:uiPriority w:val="47"/>
    <w:pPr>
      <w:spacing w:after="0"/>
    </w:pPr>
    <w:tblPr>
      <w:tblBorders>
        <w:top w:val="single" w:color="666666" w:themeColor="text1" w:themeTint="99" w:sz="4" w:space="0"/>
        <w:bottom w:val="single" w:color="666666" w:themeColor="text1" w:themeTint="99" w:sz="4" w:space="0"/>
        <w:insideH w:val="single" w:color="666666" w:themeColor="text1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338">
    <w:name w:val="List Table 2 Accent 1"/>
    <w:basedOn w:val="102"/>
    <w:uiPriority w:val="47"/>
    <w:pPr>
      <w:spacing w:after="0"/>
    </w:pPr>
    <w:tblPr>
      <w:tblBorders>
        <w:top w:val="single" w:color="95B3D7" w:themeColor="accent1" w:themeTint="99" w:sz="4" w:space="0"/>
        <w:bottom w:val="single" w:color="95B3D7" w:themeColor="accent1" w:themeTint="99" w:sz="4" w:space="0"/>
        <w:insideH w:val="single" w:color="95B3D7" w:themeColor="accent1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BE5F1" w:themeFill="accent1" w:themeFillTint="33"/>
      </w:tcPr>
    </w:tblStylePr>
    <w:tblStylePr w:type="band1Horz">
      <w:tcPr>
        <w:shd w:val="clear" w:color="auto" w:fill="DBE5F1" w:themeFill="accent1" w:themeFillTint="33"/>
      </w:tcPr>
    </w:tblStylePr>
  </w:style>
  <w:style w:type="table" w:customStyle="1" w:styleId="339">
    <w:name w:val="List Table 2 Accent 2"/>
    <w:basedOn w:val="102"/>
    <w:qFormat/>
    <w:uiPriority w:val="47"/>
    <w:pPr>
      <w:spacing w:after="0"/>
    </w:pPr>
    <w:tblPr>
      <w:tblBorders>
        <w:top w:val="single" w:color="D99594" w:themeColor="accent2" w:themeTint="99" w:sz="4" w:space="0"/>
        <w:bottom w:val="single" w:color="D99594" w:themeColor="accent2" w:themeTint="99" w:sz="4" w:space="0"/>
        <w:insideH w:val="single" w:color="D99594" w:themeColor="accent2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2DBDB" w:themeFill="accent2" w:themeFillTint="33"/>
      </w:tcPr>
    </w:tblStylePr>
    <w:tblStylePr w:type="band1Horz">
      <w:tcPr>
        <w:shd w:val="clear" w:color="auto" w:fill="F2DBDB" w:themeFill="accent2" w:themeFillTint="33"/>
      </w:tcPr>
    </w:tblStylePr>
  </w:style>
  <w:style w:type="table" w:customStyle="1" w:styleId="340">
    <w:name w:val="List Table 2 Accent 3"/>
    <w:basedOn w:val="102"/>
    <w:qFormat/>
    <w:uiPriority w:val="47"/>
    <w:pPr>
      <w:spacing w:after="0"/>
    </w:pPr>
    <w:tblPr>
      <w:tblBorders>
        <w:top w:val="single" w:color="C2D69B" w:themeColor="accent3" w:themeTint="99" w:sz="4" w:space="0"/>
        <w:bottom w:val="single" w:color="C2D69B" w:themeColor="accent3" w:themeTint="99" w:sz="4" w:space="0"/>
        <w:insideH w:val="single" w:color="C2D69B" w:themeColor="accent3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AF1DD" w:themeFill="accent3" w:themeFillTint="33"/>
      </w:tcPr>
    </w:tblStylePr>
    <w:tblStylePr w:type="band1Horz">
      <w:tcPr>
        <w:shd w:val="clear" w:color="auto" w:fill="EAF1DD" w:themeFill="accent3" w:themeFillTint="33"/>
      </w:tcPr>
    </w:tblStylePr>
  </w:style>
  <w:style w:type="table" w:customStyle="1" w:styleId="341">
    <w:name w:val="List Table 2 Accent 4"/>
    <w:basedOn w:val="102"/>
    <w:qFormat/>
    <w:uiPriority w:val="47"/>
    <w:pPr>
      <w:spacing w:after="0"/>
    </w:pPr>
    <w:tblPr>
      <w:tblBorders>
        <w:top w:val="single" w:color="B2A1C7" w:themeColor="accent4" w:themeTint="99" w:sz="4" w:space="0"/>
        <w:bottom w:val="single" w:color="B2A1C7" w:themeColor="accent4" w:themeTint="99" w:sz="4" w:space="0"/>
        <w:insideH w:val="single" w:color="B2A1C7" w:themeColor="accent4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5DFEC" w:themeFill="accent4" w:themeFillTint="33"/>
      </w:tcPr>
    </w:tblStylePr>
    <w:tblStylePr w:type="band1Horz">
      <w:tcPr>
        <w:shd w:val="clear" w:color="auto" w:fill="E5DFEC" w:themeFill="accent4" w:themeFillTint="33"/>
      </w:tcPr>
    </w:tblStylePr>
  </w:style>
  <w:style w:type="table" w:customStyle="1" w:styleId="342">
    <w:name w:val="List Table 2 Accent 5"/>
    <w:basedOn w:val="102"/>
    <w:qFormat/>
    <w:uiPriority w:val="47"/>
    <w:pPr>
      <w:spacing w:after="0"/>
    </w:pPr>
    <w:tblPr>
      <w:tblBorders>
        <w:top w:val="single" w:color="92CDDC" w:themeColor="accent5" w:themeTint="99" w:sz="4" w:space="0"/>
        <w:bottom w:val="single" w:color="92CDDC" w:themeColor="accent5" w:themeTint="99" w:sz="4" w:space="0"/>
        <w:insideH w:val="single" w:color="92CDDC" w:themeColor="accent5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AEEF3" w:themeFill="accent5" w:themeFillTint="33"/>
      </w:tcPr>
    </w:tblStylePr>
    <w:tblStylePr w:type="band1Horz">
      <w:tcPr>
        <w:shd w:val="clear" w:color="auto" w:fill="DAEEF3" w:themeFill="accent5" w:themeFillTint="33"/>
      </w:tcPr>
    </w:tblStylePr>
  </w:style>
  <w:style w:type="table" w:customStyle="1" w:styleId="343">
    <w:name w:val="List Table 2 Accent 6"/>
    <w:basedOn w:val="102"/>
    <w:qFormat/>
    <w:uiPriority w:val="47"/>
    <w:pPr>
      <w:spacing w:after="0"/>
    </w:pPr>
    <w:tblPr>
      <w:tblBorders>
        <w:top w:val="single" w:color="FABF8F" w:themeColor="accent6" w:themeTint="99" w:sz="4" w:space="0"/>
        <w:bottom w:val="single" w:color="FABF8F" w:themeColor="accent6" w:themeTint="99" w:sz="4" w:space="0"/>
        <w:insideH w:val="single" w:color="FABF8F" w:themeColor="accent6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DE9D9" w:themeFill="accent6" w:themeFillTint="33"/>
      </w:tcPr>
    </w:tblStylePr>
    <w:tblStylePr w:type="band1Horz">
      <w:tcPr>
        <w:shd w:val="clear" w:color="auto" w:fill="FDE9D9" w:themeFill="accent6" w:themeFillTint="33"/>
      </w:tcPr>
    </w:tblStylePr>
  </w:style>
  <w:style w:type="table" w:customStyle="1" w:styleId="344">
    <w:name w:val="List Table 3"/>
    <w:basedOn w:val="102"/>
    <w:qFormat/>
    <w:uiPriority w:val="48"/>
    <w:pPr>
      <w:spacing w:after="0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000000" w:themeFill="text1"/>
      </w:tcPr>
    </w:tblStylePr>
    <w:tblStylePr w:type="lastRow">
      <w:rPr>
        <w:b/>
        <w:bCs/>
      </w:rPr>
      <w:tcPr>
        <w:tcBorders>
          <w:top w:val="double" w:color="000000" w:themeColor="text1" w:sz="4" w:space="0"/>
        </w:tcBorders>
        <w:shd w:val="clear" w:color="auto" w:fill="FFFFFF" w:themeFill="background1"/>
      </w:tcPr>
    </w:tblStylePr>
    <w:tblStylePr w:type="firstCol">
      <w:rPr>
        <w:b/>
        <w:bCs/>
      </w:rPr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cPr>
        <w:tcBorders>
          <w:left w:val="nil"/>
        </w:tcBorders>
        <w:shd w:val="clear" w:color="auto" w:fill="FFFFFF" w:themeFill="background1"/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tcPr>
        <w:tcBorders>
          <w:top w:val="single" w:color="000000" w:themeColor="text1" w:sz="4" w:space="0"/>
          <w:bottom w:val="single" w:color="000000" w:themeColor="text1" w:sz="4" w:space="0"/>
          <w:insideH w:val="nil"/>
        </w:tcBorders>
      </w:tcPr>
    </w:tblStylePr>
    <w:tblStylePr w:type="neCell">
      <w:tcPr>
        <w:tcBorders>
          <w:left w:val="nil"/>
          <w:bottom w:val="nil"/>
        </w:tcBorders>
      </w:tcPr>
    </w:tblStylePr>
    <w:tblStylePr w:type="nwCell">
      <w:tcPr>
        <w:tcBorders>
          <w:bottom w:val="nil"/>
          <w:right w:val="nil"/>
        </w:tcBorders>
      </w:tcPr>
    </w:tblStylePr>
    <w:tblStylePr w:type="seCell">
      <w:tcPr>
        <w:tcBorders>
          <w:top w:val="double" w:color="000000" w:themeColor="text1" w:sz="4" w:space="0"/>
          <w:left w:val="nil"/>
        </w:tcBorders>
      </w:tcPr>
    </w:tblStylePr>
    <w:tblStylePr w:type="swCell">
      <w:tcPr>
        <w:tcBorders>
          <w:top w:val="double" w:color="000000" w:themeColor="text1" w:sz="4" w:space="0"/>
          <w:right w:val="nil"/>
        </w:tcBorders>
      </w:tcPr>
    </w:tblStylePr>
  </w:style>
  <w:style w:type="table" w:customStyle="1" w:styleId="345">
    <w:name w:val="List Table 3 Accent 1"/>
    <w:basedOn w:val="102"/>
    <w:qFormat/>
    <w:uiPriority w:val="48"/>
    <w:pPr>
      <w:spacing w:after="0"/>
    </w:pPr>
    <w:tblPr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4F81BD" w:themeFill="accent1"/>
      </w:tcPr>
    </w:tblStylePr>
    <w:tblStylePr w:type="lastRow">
      <w:rPr>
        <w:b/>
        <w:bCs/>
      </w:rPr>
      <w:tcPr>
        <w:tcBorders>
          <w:top w:val="double" w:color="4F81BD" w:themeColor="accent1" w:sz="4" w:space="0"/>
        </w:tcBorders>
        <w:shd w:val="clear" w:color="auto" w:fill="FFFFFF" w:themeFill="background1"/>
      </w:tcPr>
    </w:tblStylePr>
    <w:tblStylePr w:type="firstCol">
      <w:rPr>
        <w:b/>
        <w:bCs/>
      </w:rPr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cPr>
        <w:tcBorders>
          <w:left w:val="nil"/>
        </w:tcBorders>
        <w:shd w:val="clear" w:color="auto" w:fill="FFFFFF" w:themeFill="background1"/>
      </w:tcPr>
    </w:tblStylePr>
    <w:tblStylePr w:type="band1Vert"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band1Horz">
      <w:tcPr>
        <w:tcBorders>
          <w:top w:val="single" w:color="4F81BD" w:themeColor="accent1" w:sz="4" w:space="0"/>
          <w:bottom w:val="single" w:color="4F81BD" w:themeColor="accent1" w:sz="4" w:space="0"/>
          <w:insideH w:val="nil"/>
        </w:tcBorders>
      </w:tcPr>
    </w:tblStylePr>
    <w:tblStylePr w:type="neCell">
      <w:tcPr>
        <w:tcBorders>
          <w:left w:val="nil"/>
          <w:bottom w:val="nil"/>
        </w:tcBorders>
      </w:tcPr>
    </w:tblStylePr>
    <w:tblStylePr w:type="nwCell">
      <w:tcPr>
        <w:tcBorders>
          <w:bottom w:val="nil"/>
          <w:right w:val="nil"/>
        </w:tcBorders>
      </w:tcPr>
    </w:tblStylePr>
    <w:tblStylePr w:type="seCell">
      <w:tcPr>
        <w:tcBorders>
          <w:top w:val="double" w:color="4F81BD" w:themeColor="accent1" w:sz="4" w:space="0"/>
          <w:left w:val="nil"/>
        </w:tcBorders>
      </w:tcPr>
    </w:tblStylePr>
    <w:tblStylePr w:type="swCell">
      <w:tcPr>
        <w:tcBorders>
          <w:top w:val="double" w:color="4F81BD" w:themeColor="accent1" w:sz="4" w:space="0"/>
          <w:right w:val="nil"/>
        </w:tcBorders>
      </w:tcPr>
    </w:tblStylePr>
  </w:style>
  <w:style w:type="table" w:customStyle="1" w:styleId="346">
    <w:name w:val="List Table 3 Accent 2"/>
    <w:basedOn w:val="102"/>
    <w:qFormat/>
    <w:uiPriority w:val="48"/>
    <w:pPr>
      <w:spacing w:after="0"/>
    </w:pPr>
    <w:tblPr>
      <w:tblBorders>
        <w:top w:val="single" w:color="C0504D" w:themeColor="accent2" w:sz="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C0504D" w:themeFill="accent2"/>
      </w:tcPr>
    </w:tblStylePr>
    <w:tblStylePr w:type="lastRow">
      <w:rPr>
        <w:b/>
        <w:bCs/>
      </w:rPr>
      <w:tcPr>
        <w:tcBorders>
          <w:top w:val="double" w:color="C0504D" w:themeColor="accent2" w:sz="4" w:space="0"/>
        </w:tcBorders>
        <w:shd w:val="clear" w:color="auto" w:fill="FFFFFF" w:themeFill="background1"/>
      </w:tcPr>
    </w:tblStylePr>
    <w:tblStylePr w:type="firstCol">
      <w:rPr>
        <w:b/>
        <w:bCs/>
      </w:rPr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cPr>
        <w:tcBorders>
          <w:left w:val="nil"/>
        </w:tcBorders>
        <w:shd w:val="clear" w:color="auto" w:fill="FFFFFF" w:themeFill="background1"/>
      </w:tcPr>
    </w:tblStylePr>
    <w:tblStylePr w:type="band1Vert">
      <w:tcPr>
        <w:tcBorders>
          <w:left w:val="single" w:color="C0504D" w:themeColor="accent2" w:sz="4" w:space="0"/>
          <w:right w:val="single" w:color="C0504D" w:themeColor="accent2" w:sz="4" w:space="0"/>
        </w:tcBorders>
      </w:tcPr>
    </w:tblStylePr>
    <w:tblStylePr w:type="band1Horz">
      <w:tcPr>
        <w:tcBorders>
          <w:top w:val="single" w:color="C0504D" w:themeColor="accent2" w:sz="4" w:space="0"/>
          <w:bottom w:val="single" w:color="C0504D" w:themeColor="accent2" w:sz="4" w:space="0"/>
          <w:insideH w:val="nil"/>
        </w:tcBorders>
      </w:tcPr>
    </w:tblStylePr>
    <w:tblStylePr w:type="neCell">
      <w:tcPr>
        <w:tcBorders>
          <w:left w:val="nil"/>
          <w:bottom w:val="nil"/>
        </w:tcBorders>
      </w:tcPr>
    </w:tblStylePr>
    <w:tblStylePr w:type="nwCell">
      <w:tcPr>
        <w:tcBorders>
          <w:bottom w:val="nil"/>
          <w:right w:val="nil"/>
        </w:tcBorders>
      </w:tcPr>
    </w:tblStylePr>
    <w:tblStylePr w:type="seCell">
      <w:tcPr>
        <w:tcBorders>
          <w:top w:val="double" w:color="C0504D" w:themeColor="accent2" w:sz="4" w:space="0"/>
          <w:left w:val="nil"/>
        </w:tcBorders>
      </w:tcPr>
    </w:tblStylePr>
    <w:tblStylePr w:type="swCell">
      <w:tcPr>
        <w:tcBorders>
          <w:top w:val="double" w:color="C0504D" w:themeColor="accent2" w:sz="4" w:space="0"/>
          <w:right w:val="nil"/>
        </w:tcBorders>
      </w:tcPr>
    </w:tblStylePr>
  </w:style>
  <w:style w:type="table" w:customStyle="1" w:styleId="347">
    <w:name w:val="List Table 3 Accent 3"/>
    <w:basedOn w:val="102"/>
    <w:qFormat/>
    <w:uiPriority w:val="48"/>
    <w:pPr>
      <w:spacing w:after="0"/>
    </w:pPr>
    <w:tblPr>
      <w:tblBorders>
        <w:top w:val="single" w:color="9BBB59" w:themeColor="accent3" w:sz="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9BBB59" w:themeFill="accent3"/>
      </w:tcPr>
    </w:tblStylePr>
    <w:tblStylePr w:type="lastRow">
      <w:rPr>
        <w:b/>
        <w:bCs/>
      </w:rPr>
      <w:tcPr>
        <w:tcBorders>
          <w:top w:val="double" w:color="9BBB59" w:themeColor="accent3" w:sz="4" w:space="0"/>
        </w:tcBorders>
        <w:shd w:val="clear" w:color="auto" w:fill="FFFFFF" w:themeFill="background1"/>
      </w:tcPr>
    </w:tblStylePr>
    <w:tblStylePr w:type="firstCol">
      <w:rPr>
        <w:b/>
        <w:bCs/>
      </w:rPr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cPr>
        <w:tcBorders>
          <w:left w:val="nil"/>
        </w:tcBorders>
        <w:shd w:val="clear" w:color="auto" w:fill="FFFFFF" w:themeFill="background1"/>
      </w:tcPr>
    </w:tblStylePr>
    <w:tblStylePr w:type="band1Vert">
      <w:tcPr>
        <w:tcBorders>
          <w:left w:val="single" w:color="9BBB59" w:themeColor="accent3" w:sz="4" w:space="0"/>
          <w:right w:val="single" w:color="9BBB59" w:themeColor="accent3" w:sz="4" w:space="0"/>
        </w:tcBorders>
      </w:tcPr>
    </w:tblStylePr>
    <w:tblStylePr w:type="band1Horz">
      <w:tcPr>
        <w:tcBorders>
          <w:top w:val="single" w:color="9BBB59" w:themeColor="accent3" w:sz="4" w:space="0"/>
          <w:bottom w:val="single" w:color="9BBB59" w:themeColor="accent3" w:sz="4" w:space="0"/>
          <w:insideH w:val="nil"/>
        </w:tcBorders>
      </w:tcPr>
    </w:tblStylePr>
    <w:tblStylePr w:type="neCell">
      <w:tcPr>
        <w:tcBorders>
          <w:left w:val="nil"/>
          <w:bottom w:val="nil"/>
        </w:tcBorders>
      </w:tcPr>
    </w:tblStylePr>
    <w:tblStylePr w:type="nwCell">
      <w:tcPr>
        <w:tcBorders>
          <w:bottom w:val="nil"/>
          <w:right w:val="nil"/>
        </w:tcBorders>
      </w:tcPr>
    </w:tblStylePr>
    <w:tblStylePr w:type="seCell">
      <w:tcPr>
        <w:tcBorders>
          <w:top w:val="double" w:color="9BBB59" w:themeColor="accent3" w:sz="4" w:space="0"/>
          <w:left w:val="nil"/>
        </w:tcBorders>
      </w:tcPr>
    </w:tblStylePr>
    <w:tblStylePr w:type="swCell">
      <w:tcPr>
        <w:tcBorders>
          <w:top w:val="double" w:color="9BBB59" w:themeColor="accent3" w:sz="4" w:space="0"/>
          <w:right w:val="nil"/>
        </w:tcBorders>
      </w:tcPr>
    </w:tblStylePr>
  </w:style>
  <w:style w:type="table" w:customStyle="1" w:styleId="348">
    <w:name w:val="List Table 3 Accent 4"/>
    <w:basedOn w:val="102"/>
    <w:qFormat/>
    <w:uiPriority w:val="48"/>
    <w:pPr>
      <w:spacing w:after="0"/>
    </w:pPr>
    <w:tblPr>
      <w:tblBorders>
        <w:top w:val="single" w:color="8064A2" w:themeColor="accent4" w:sz="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8064A2" w:themeFill="accent4"/>
      </w:tcPr>
    </w:tblStylePr>
    <w:tblStylePr w:type="lastRow">
      <w:rPr>
        <w:b/>
        <w:bCs/>
      </w:rPr>
      <w:tcPr>
        <w:tcBorders>
          <w:top w:val="double" w:color="8064A2" w:themeColor="accent4" w:sz="4" w:space="0"/>
        </w:tcBorders>
        <w:shd w:val="clear" w:color="auto" w:fill="FFFFFF" w:themeFill="background1"/>
      </w:tcPr>
    </w:tblStylePr>
    <w:tblStylePr w:type="firstCol">
      <w:rPr>
        <w:b/>
        <w:bCs/>
      </w:rPr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cPr>
        <w:tcBorders>
          <w:left w:val="nil"/>
        </w:tcBorders>
        <w:shd w:val="clear" w:color="auto" w:fill="FFFFFF" w:themeFill="background1"/>
      </w:tcPr>
    </w:tblStylePr>
    <w:tblStylePr w:type="band1Vert">
      <w:tcPr>
        <w:tcBorders>
          <w:left w:val="single" w:color="8064A2" w:themeColor="accent4" w:sz="4" w:space="0"/>
          <w:right w:val="single" w:color="8064A2" w:themeColor="accent4" w:sz="4" w:space="0"/>
        </w:tcBorders>
      </w:tcPr>
    </w:tblStylePr>
    <w:tblStylePr w:type="band1Horz">
      <w:tcPr>
        <w:tcBorders>
          <w:top w:val="single" w:color="8064A2" w:themeColor="accent4" w:sz="4" w:space="0"/>
          <w:bottom w:val="single" w:color="8064A2" w:themeColor="accent4" w:sz="4" w:space="0"/>
          <w:insideH w:val="nil"/>
        </w:tcBorders>
      </w:tcPr>
    </w:tblStylePr>
    <w:tblStylePr w:type="neCell">
      <w:tcPr>
        <w:tcBorders>
          <w:left w:val="nil"/>
          <w:bottom w:val="nil"/>
        </w:tcBorders>
      </w:tcPr>
    </w:tblStylePr>
    <w:tblStylePr w:type="nwCell">
      <w:tcPr>
        <w:tcBorders>
          <w:bottom w:val="nil"/>
          <w:right w:val="nil"/>
        </w:tcBorders>
      </w:tcPr>
    </w:tblStylePr>
    <w:tblStylePr w:type="seCell">
      <w:tcPr>
        <w:tcBorders>
          <w:top w:val="double" w:color="8064A2" w:themeColor="accent4" w:sz="4" w:space="0"/>
          <w:left w:val="nil"/>
        </w:tcBorders>
      </w:tcPr>
    </w:tblStylePr>
    <w:tblStylePr w:type="swCell">
      <w:tcPr>
        <w:tcBorders>
          <w:top w:val="double" w:color="8064A2" w:themeColor="accent4" w:sz="4" w:space="0"/>
          <w:right w:val="nil"/>
        </w:tcBorders>
      </w:tcPr>
    </w:tblStylePr>
  </w:style>
  <w:style w:type="table" w:customStyle="1" w:styleId="349">
    <w:name w:val="List Table 3 Accent 5"/>
    <w:basedOn w:val="102"/>
    <w:qFormat/>
    <w:uiPriority w:val="48"/>
    <w:pPr>
      <w:spacing w:after="0"/>
    </w:pPr>
    <w:tblPr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4BACC6" w:themeFill="accent5"/>
      </w:tcPr>
    </w:tblStylePr>
    <w:tblStylePr w:type="lastRow">
      <w:rPr>
        <w:b/>
        <w:bCs/>
      </w:rPr>
      <w:tcPr>
        <w:tcBorders>
          <w:top w:val="double" w:color="4BACC6" w:themeColor="accent5" w:sz="4" w:space="0"/>
        </w:tcBorders>
        <w:shd w:val="clear" w:color="auto" w:fill="FFFFFF" w:themeFill="background1"/>
      </w:tcPr>
    </w:tblStylePr>
    <w:tblStylePr w:type="firstCol">
      <w:rPr>
        <w:b/>
        <w:bCs/>
      </w:rPr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cPr>
        <w:tcBorders>
          <w:left w:val="nil"/>
        </w:tcBorders>
        <w:shd w:val="clear" w:color="auto" w:fill="FFFFFF" w:themeFill="background1"/>
      </w:tcPr>
    </w:tblStylePr>
    <w:tblStylePr w:type="band1Vert">
      <w:tcPr>
        <w:tcBorders>
          <w:left w:val="single" w:color="4BACC6" w:themeColor="accent5" w:sz="4" w:space="0"/>
          <w:right w:val="single" w:color="4BACC6" w:themeColor="accent5" w:sz="4" w:space="0"/>
        </w:tcBorders>
      </w:tcPr>
    </w:tblStylePr>
    <w:tblStylePr w:type="band1Horz">
      <w:tcPr>
        <w:tcBorders>
          <w:top w:val="single" w:color="4BACC6" w:themeColor="accent5" w:sz="4" w:space="0"/>
          <w:bottom w:val="single" w:color="4BACC6" w:themeColor="accent5" w:sz="4" w:space="0"/>
          <w:insideH w:val="nil"/>
        </w:tcBorders>
      </w:tcPr>
    </w:tblStylePr>
    <w:tblStylePr w:type="neCell">
      <w:tcPr>
        <w:tcBorders>
          <w:left w:val="nil"/>
          <w:bottom w:val="nil"/>
        </w:tcBorders>
      </w:tcPr>
    </w:tblStylePr>
    <w:tblStylePr w:type="nwCell">
      <w:tcPr>
        <w:tcBorders>
          <w:bottom w:val="nil"/>
          <w:right w:val="nil"/>
        </w:tcBorders>
      </w:tcPr>
    </w:tblStylePr>
    <w:tblStylePr w:type="seCell">
      <w:tcPr>
        <w:tcBorders>
          <w:top w:val="double" w:color="4BACC6" w:themeColor="accent5" w:sz="4" w:space="0"/>
          <w:left w:val="nil"/>
        </w:tcBorders>
      </w:tcPr>
    </w:tblStylePr>
    <w:tblStylePr w:type="swCell">
      <w:tcPr>
        <w:tcBorders>
          <w:top w:val="double" w:color="4BACC6" w:themeColor="accent5" w:sz="4" w:space="0"/>
          <w:right w:val="nil"/>
        </w:tcBorders>
      </w:tcPr>
    </w:tblStylePr>
  </w:style>
  <w:style w:type="table" w:customStyle="1" w:styleId="350">
    <w:name w:val="List Table 3 Accent 6"/>
    <w:basedOn w:val="102"/>
    <w:qFormat/>
    <w:uiPriority w:val="48"/>
    <w:pPr>
      <w:spacing w:after="0"/>
    </w:pPr>
    <w:tblPr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F79646" w:themeFill="accent6"/>
      </w:tcPr>
    </w:tblStylePr>
    <w:tblStylePr w:type="lastRow">
      <w:rPr>
        <w:b/>
        <w:bCs/>
      </w:rPr>
      <w:tcPr>
        <w:tcBorders>
          <w:top w:val="double" w:color="F79646" w:themeColor="accent6" w:sz="4" w:space="0"/>
        </w:tcBorders>
        <w:shd w:val="clear" w:color="auto" w:fill="FFFFFF" w:themeFill="background1"/>
      </w:tcPr>
    </w:tblStylePr>
    <w:tblStylePr w:type="firstCol">
      <w:rPr>
        <w:b/>
        <w:bCs/>
      </w:rPr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cPr>
        <w:tcBorders>
          <w:left w:val="nil"/>
        </w:tcBorders>
        <w:shd w:val="clear" w:color="auto" w:fill="FFFFFF" w:themeFill="background1"/>
      </w:tcPr>
    </w:tblStylePr>
    <w:tblStylePr w:type="band1Vert">
      <w:tcPr>
        <w:tcBorders>
          <w:left w:val="single" w:color="F79646" w:themeColor="accent6" w:sz="4" w:space="0"/>
          <w:right w:val="single" w:color="F79646" w:themeColor="accent6" w:sz="4" w:space="0"/>
        </w:tcBorders>
      </w:tcPr>
    </w:tblStylePr>
    <w:tblStylePr w:type="band1Horz">
      <w:tcPr>
        <w:tcBorders>
          <w:top w:val="single" w:color="F79646" w:themeColor="accent6" w:sz="4" w:space="0"/>
          <w:bottom w:val="single" w:color="F79646" w:themeColor="accent6" w:sz="4" w:space="0"/>
          <w:insideH w:val="nil"/>
        </w:tcBorders>
      </w:tcPr>
    </w:tblStylePr>
    <w:tblStylePr w:type="neCell">
      <w:tcPr>
        <w:tcBorders>
          <w:left w:val="nil"/>
          <w:bottom w:val="nil"/>
        </w:tcBorders>
      </w:tcPr>
    </w:tblStylePr>
    <w:tblStylePr w:type="nwCell">
      <w:tcPr>
        <w:tcBorders>
          <w:bottom w:val="nil"/>
          <w:right w:val="nil"/>
        </w:tcBorders>
      </w:tcPr>
    </w:tblStylePr>
    <w:tblStylePr w:type="seCell">
      <w:tcPr>
        <w:tcBorders>
          <w:top w:val="double" w:color="F79646" w:themeColor="accent6" w:sz="4" w:space="0"/>
          <w:left w:val="nil"/>
        </w:tcBorders>
      </w:tcPr>
    </w:tblStylePr>
    <w:tblStylePr w:type="swCell">
      <w:tcPr>
        <w:tcBorders>
          <w:top w:val="double" w:color="F79646" w:themeColor="accent6" w:sz="4" w:space="0"/>
          <w:right w:val="nil"/>
        </w:tcBorders>
      </w:tcPr>
    </w:tblStylePr>
  </w:style>
  <w:style w:type="table" w:customStyle="1" w:styleId="351">
    <w:name w:val="List Table 4"/>
    <w:basedOn w:val="102"/>
    <w:qFormat/>
    <w:uiPriority w:val="49"/>
    <w:pPr>
      <w:spacing w:after="0"/>
    </w:pPr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cPr>
        <w:tcBorders>
          <w:top w:val="double" w:color="666666" w:themeColor="tex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352">
    <w:name w:val="List Table 4 Accent 1"/>
    <w:basedOn w:val="102"/>
    <w:uiPriority w:val="49"/>
    <w:pPr>
      <w:spacing w:after="0"/>
    </w:pPr>
    <w:tblPr>
      <w:tblBorders>
        <w:top w:val="single" w:color="95B3D7" w:themeColor="accent1" w:themeTint="99" w:sz="4" w:space="0"/>
        <w:left w:val="single" w:color="95B3D7" w:themeColor="accent1" w:themeTint="99" w:sz="4" w:space="0"/>
        <w:bottom w:val="single" w:color="95B3D7" w:themeColor="accent1" w:themeTint="99" w:sz="4" w:space="0"/>
        <w:right w:val="single" w:color="95B3D7" w:themeColor="accent1" w:themeTint="99" w:sz="4" w:space="0"/>
        <w:insideH w:val="single" w:color="95B3D7" w:themeColor="accent1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4F81BD" w:themeColor="accent1" w:sz="4" w:space="0"/>
          <w:left w:val="single" w:color="4F81BD" w:themeColor="accent1" w:sz="4" w:space="0"/>
          <w:bottom w:val="single" w:color="4F81BD" w:themeColor="accent1" w:sz="4" w:space="0"/>
          <w:right w:val="single" w:color="4F81BD" w:themeColor="accent1" w:sz="4" w:space="0"/>
          <w:insideH w:val="nil"/>
        </w:tcBorders>
        <w:shd w:val="clear" w:color="auto" w:fill="4F81BD" w:themeFill="accent1"/>
      </w:tcPr>
    </w:tblStylePr>
    <w:tblStylePr w:type="lastRow">
      <w:rPr>
        <w:b/>
        <w:bCs/>
      </w:rPr>
      <w:tcPr>
        <w:tcBorders>
          <w:top w:val="double" w:color="95B3D7" w:themeColor="accen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BE5F1" w:themeFill="accent1" w:themeFillTint="33"/>
      </w:tcPr>
    </w:tblStylePr>
    <w:tblStylePr w:type="band1Horz">
      <w:tcPr>
        <w:shd w:val="clear" w:color="auto" w:fill="DBE5F1" w:themeFill="accent1" w:themeFillTint="33"/>
      </w:tcPr>
    </w:tblStylePr>
  </w:style>
  <w:style w:type="table" w:customStyle="1" w:styleId="353">
    <w:name w:val="List Table 4 Accent 2"/>
    <w:basedOn w:val="102"/>
    <w:uiPriority w:val="49"/>
    <w:pPr>
      <w:spacing w:after="0"/>
    </w:pPr>
    <w:tblPr>
      <w:tblBorders>
        <w:top w:val="single" w:color="D99594" w:themeColor="accent2" w:themeTint="99" w:sz="4" w:space="0"/>
        <w:left w:val="single" w:color="D99594" w:themeColor="accent2" w:themeTint="99" w:sz="4" w:space="0"/>
        <w:bottom w:val="single" w:color="D99594" w:themeColor="accent2" w:themeTint="99" w:sz="4" w:space="0"/>
        <w:right w:val="single" w:color="D99594" w:themeColor="accent2" w:themeTint="99" w:sz="4" w:space="0"/>
        <w:insideH w:val="single" w:color="D99594" w:themeColor="accent2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C0504D" w:themeColor="accent2" w:sz="4" w:space="0"/>
          <w:left w:val="single" w:color="C0504D" w:themeColor="accent2" w:sz="4" w:space="0"/>
          <w:bottom w:val="single" w:color="C0504D" w:themeColor="accent2" w:sz="4" w:space="0"/>
          <w:right w:val="single" w:color="C0504D" w:themeColor="accent2" w:sz="4" w:space="0"/>
          <w:insideH w:val="nil"/>
        </w:tcBorders>
        <w:shd w:val="clear" w:color="auto" w:fill="C0504D" w:themeFill="accent2"/>
      </w:tcPr>
    </w:tblStylePr>
    <w:tblStylePr w:type="lastRow">
      <w:rPr>
        <w:b/>
        <w:bCs/>
      </w:rPr>
      <w:tcPr>
        <w:tcBorders>
          <w:top w:val="double" w:color="D99594" w:themeColor="accent2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2DBDB" w:themeFill="accent2" w:themeFillTint="33"/>
      </w:tcPr>
    </w:tblStylePr>
    <w:tblStylePr w:type="band1Horz">
      <w:tcPr>
        <w:shd w:val="clear" w:color="auto" w:fill="F2DBDB" w:themeFill="accent2" w:themeFillTint="33"/>
      </w:tcPr>
    </w:tblStylePr>
  </w:style>
  <w:style w:type="table" w:customStyle="1" w:styleId="354">
    <w:name w:val="List Table 4 Accent 3"/>
    <w:basedOn w:val="102"/>
    <w:qFormat/>
    <w:uiPriority w:val="49"/>
    <w:pPr>
      <w:spacing w:after="0"/>
    </w:pPr>
    <w:tblPr>
      <w:tblBorders>
        <w:top w:val="single" w:color="C2D69B" w:themeColor="accent3" w:themeTint="99" w:sz="4" w:space="0"/>
        <w:left w:val="single" w:color="C2D69B" w:themeColor="accent3" w:themeTint="99" w:sz="4" w:space="0"/>
        <w:bottom w:val="single" w:color="C2D69B" w:themeColor="accent3" w:themeTint="99" w:sz="4" w:space="0"/>
        <w:right w:val="single" w:color="C2D69B" w:themeColor="accent3" w:themeTint="99" w:sz="4" w:space="0"/>
        <w:insideH w:val="single" w:color="C2D69B" w:themeColor="accent3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9BBB59" w:themeColor="accent3" w:sz="4" w:space="0"/>
          <w:left w:val="single" w:color="9BBB59" w:themeColor="accent3" w:sz="4" w:space="0"/>
          <w:bottom w:val="single" w:color="9BBB59" w:themeColor="accent3" w:sz="4" w:space="0"/>
          <w:right w:val="single" w:color="9BBB59" w:themeColor="accent3" w:sz="4" w:space="0"/>
          <w:insideH w:val="nil"/>
        </w:tcBorders>
        <w:shd w:val="clear" w:color="auto" w:fill="9BBB59" w:themeFill="accent3"/>
      </w:tcPr>
    </w:tblStylePr>
    <w:tblStylePr w:type="lastRow">
      <w:rPr>
        <w:b/>
        <w:bCs/>
      </w:rPr>
      <w:tcPr>
        <w:tcBorders>
          <w:top w:val="double" w:color="C2D69B" w:themeColor="accent3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AF1DD" w:themeFill="accent3" w:themeFillTint="33"/>
      </w:tcPr>
    </w:tblStylePr>
    <w:tblStylePr w:type="band1Horz">
      <w:tcPr>
        <w:shd w:val="clear" w:color="auto" w:fill="EAF1DD" w:themeFill="accent3" w:themeFillTint="33"/>
      </w:tcPr>
    </w:tblStylePr>
  </w:style>
  <w:style w:type="table" w:customStyle="1" w:styleId="355">
    <w:name w:val="List Table 4 Accent 4"/>
    <w:basedOn w:val="102"/>
    <w:qFormat/>
    <w:uiPriority w:val="49"/>
    <w:pPr>
      <w:spacing w:after="0"/>
    </w:pPr>
    <w:tblPr>
      <w:tblBorders>
        <w:top w:val="single" w:color="B2A1C7" w:themeColor="accent4" w:themeTint="99" w:sz="4" w:space="0"/>
        <w:left w:val="single" w:color="B2A1C7" w:themeColor="accent4" w:themeTint="99" w:sz="4" w:space="0"/>
        <w:bottom w:val="single" w:color="B2A1C7" w:themeColor="accent4" w:themeTint="99" w:sz="4" w:space="0"/>
        <w:right w:val="single" w:color="B2A1C7" w:themeColor="accent4" w:themeTint="99" w:sz="4" w:space="0"/>
        <w:insideH w:val="single" w:color="B2A1C7" w:themeColor="accent4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8064A2" w:themeColor="accent4" w:sz="4" w:space="0"/>
          <w:left w:val="single" w:color="8064A2" w:themeColor="accent4" w:sz="4" w:space="0"/>
          <w:bottom w:val="single" w:color="8064A2" w:themeColor="accent4" w:sz="4" w:space="0"/>
          <w:right w:val="single" w:color="8064A2" w:themeColor="accent4" w:sz="4" w:space="0"/>
          <w:insideH w:val="nil"/>
        </w:tcBorders>
        <w:shd w:val="clear" w:color="auto" w:fill="8064A2" w:themeFill="accent4"/>
      </w:tcPr>
    </w:tblStylePr>
    <w:tblStylePr w:type="lastRow">
      <w:rPr>
        <w:b/>
        <w:bCs/>
      </w:rPr>
      <w:tcPr>
        <w:tcBorders>
          <w:top w:val="double" w:color="B2A1C7" w:themeColor="accent4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5DFEC" w:themeFill="accent4" w:themeFillTint="33"/>
      </w:tcPr>
    </w:tblStylePr>
    <w:tblStylePr w:type="band1Horz">
      <w:tcPr>
        <w:shd w:val="clear" w:color="auto" w:fill="E5DFEC" w:themeFill="accent4" w:themeFillTint="33"/>
      </w:tcPr>
    </w:tblStylePr>
  </w:style>
  <w:style w:type="table" w:customStyle="1" w:styleId="356">
    <w:name w:val="List Table 4 Accent 5"/>
    <w:basedOn w:val="102"/>
    <w:qFormat/>
    <w:uiPriority w:val="49"/>
    <w:pPr>
      <w:spacing w:after="0"/>
    </w:pPr>
    <w:tblPr>
      <w:tblBorders>
        <w:top w:val="single" w:color="92CDDC" w:themeColor="accent5" w:themeTint="99" w:sz="4" w:space="0"/>
        <w:left w:val="single" w:color="92CDDC" w:themeColor="accent5" w:themeTint="99" w:sz="4" w:space="0"/>
        <w:bottom w:val="single" w:color="92CDDC" w:themeColor="accent5" w:themeTint="99" w:sz="4" w:space="0"/>
        <w:right w:val="single" w:color="92CDDC" w:themeColor="accent5" w:themeTint="99" w:sz="4" w:space="0"/>
        <w:insideH w:val="single" w:color="92CDDC" w:themeColor="accent5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  <w:insideH w:val="nil"/>
        </w:tcBorders>
        <w:shd w:val="clear" w:color="auto" w:fill="4BACC6" w:themeFill="accent5"/>
      </w:tcPr>
    </w:tblStylePr>
    <w:tblStylePr w:type="lastRow">
      <w:rPr>
        <w:b/>
        <w:bCs/>
      </w:rPr>
      <w:tcPr>
        <w:tcBorders>
          <w:top w:val="double" w:color="92CDDC" w:themeColor="accent5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AEEF3" w:themeFill="accent5" w:themeFillTint="33"/>
      </w:tcPr>
    </w:tblStylePr>
    <w:tblStylePr w:type="band1Horz">
      <w:tcPr>
        <w:shd w:val="clear" w:color="auto" w:fill="DAEEF3" w:themeFill="accent5" w:themeFillTint="33"/>
      </w:tcPr>
    </w:tblStylePr>
  </w:style>
  <w:style w:type="table" w:customStyle="1" w:styleId="357">
    <w:name w:val="List Table 4 Accent 6"/>
    <w:basedOn w:val="102"/>
    <w:uiPriority w:val="49"/>
    <w:pPr>
      <w:spacing w:after="0"/>
    </w:pPr>
    <w:tblPr>
      <w:tblBorders>
        <w:top w:val="single" w:color="FABF8F" w:themeColor="accent6" w:themeTint="99" w:sz="4" w:space="0"/>
        <w:left w:val="single" w:color="FABF8F" w:themeColor="accent6" w:themeTint="99" w:sz="4" w:space="0"/>
        <w:bottom w:val="single" w:color="FABF8F" w:themeColor="accent6" w:themeTint="99" w:sz="4" w:space="0"/>
        <w:right w:val="single" w:color="FABF8F" w:themeColor="accent6" w:themeTint="99" w:sz="4" w:space="0"/>
        <w:insideH w:val="single" w:color="FABF8F" w:themeColor="accent6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  <w:insideH w:val="nil"/>
        </w:tcBorders>
        <w:shd w:val="clear" w:color="auto" w:fill="F79646" w:themeFill="accent6"/>
      </w:tcPr>
    </w:tblStylePr>
    <w:tblStylePr w:type="lastRow">
      <w:rPr>
        <w:b/>
        <w:bCs/>
      </w:rPr>
      <w:tcPr>
        <w:tcBorders>
          <w:top w:val="double" w:color="FABF8F" w:themeColor="accent6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DE9D9" w:themeFill="accent6" w:themeFillTint="33"/>
      </w:tcPr>
    </w:tblStylePr>
    <w:tblStylePr w:type="band1Horz">
      <w:tcPr>
        <w:shd w:val="clear" w:color="auto" w:fill="FDE9D9" w:themeFill="accent6" w:themeFillTint="33"/>
      </w:tcPr>
    </w:tblStylePr>
  </w:style>
  <w:style w:type="table" w:customStyle="1" w:styleId="358">
    <w:name w:val="List Table 5 Dark"/>
    <w:basedOn w:val="102"/>
    <w:qFormat/>
    <w:uiPriority w:val="50"/>
    <w:pPr>
      <w:spacing w:after="0"/>
    </w:pPr>
    <w:rPr>
      <w:color w:val="FFFFFF" w:themeColor="background1"/>
      <w14:textFill>
        <w14:solidFill>
          <w14:schemeClr w14:val="bg1"/>
        </w14:solidFill>
      </w14:textFill>
    </w:rPr>
    <w:tblPr>
      <w:tblBorders>
        <w:top w:val="single" w:color="000000" w:themeColor="text1" w:sz="24" w:space="0"/>
        <w:left w:val="single" w:color="000000" w:themeColor="text1" w:sz="24" w:space="0"/>
        <w:bottom w:val="single" w:color="000000" w:themeColor="text1" w:sz="24" w:space="0"/>
        <w:right w:val="single" w:color="000000" w:themeColor="text1" w:sz="24" w:space="0"/>
      </w:tblBorders>
    </w:tblPr>
    <w:tcPr>
      <w:shd w:val="clear" w:color="auto" w:fill="000000" w:themeFill="text1"/>
    </w:tcPr>
    <w:tblStylePr w:type="firstRow">
      <w:rPr>
        <w:b/>
        <w:bCs/>
      </w:rPr>
      <w:tcPr>
        <w:tcBorders>
          <w:bottom w:val="single" w:color="FFFFFF" w:themeColor="background1" w:sz="18" w:space="0"/>
        </w:tcBorders>
      </w:tcPr>
    </w:tblStylePr>
    <w:tblStylePr w:type="lastRow">
      <w:rPr>
        <w:b/>
        <w:bCs/>
      </w:rPr>
      <w:tcPr>
        <w:tcBorders>
          <w:top w:val="single" w:color="FFFFFF" w:themeColor="background1" w:sz="4" w:space="0"/>
        </w:tcBorders>
      </w:tcPr>
    </w:tblStylePr>
    <w:tblStylePr w:type="firstCol">
      <w:rPr>
        <w:b/>
        <w:bCs/>
      </w:rPr>
      <w:tcPr>
        <w:tcBorders>
          <w:right w:val="single" w:color="FFFFFF" w:themeColor="background1" w:sz="4" w:space="0"/>
        </w:tcBorders>
      </w:tcPr>
    </w:tblStylePr>
    <w:tblStylePr w:type="lastCol">
      <w:rPr>
        <w:b/>
        <w:bCs/>
      </w:rPr>
      <w:tcPr>
        <w:tcBorders>
          <w:left w:val="single" w:color="FFFFFF" w:themeColor="background1" w:sz="4" w:space="0"/>
        </w:tcBorders>
      </w:tcPr>
    </w:tblStylePr>
    <w:tblStylePr w:type="band1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2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1Horz">
      <w:tcPr>
        <w:tcBorders>
          <w:top w:val="single" w:color="FFFFFF" w:themeColor="background1" w:sz="4" w:space="0"/>
          <w:bottom w:val="single" w:color="FFFFFF" w:themeColor="background1" w:sz="4" w:space="0"/>
        </w:tcBorders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top w:val="nil"/>
          <w:left w:val="nil"/>
        </w:tcBorders>
      </w:tcPr>
    </w:tblStylePr>
    <w:tblStylePr w:type="swCell">
      <w:tcPr>
        <w:tcBorders>
          <w:top w:val="nil"/>
          <w:right w:val="nil"/>
        </w:tcBorders>
      </w:tcPr>
    </w:tblStylePr>
  </w:style>
  <w:style w:type="table" w:customStyle="1" w:styleId="359">
    <w:name w:val="List Table 5 Dark Accent 1"/>
    <w:basedOn w:val="102"/>
    <w:qFormat/>
    <w:uiPriority w:val="50"/>
    <w:pPr>
      <w:spacing w:after="0"/>
    </w:pPr>
    <w:rPr>
      <w:color w:val="FFFFFF" w:themeColor="background1"/>
      <w14:textFill>
        <w14:solidFill>
          <w14:schemeClr w14:val="bg1"/>
        </w14:solidFill>
      </w14:textFill>
    </w:rPr>
    <w:tblPr>
      <w:tblBorders>
        <w:top w:val="single" w:color="4F81BD" w:themeColor="accent1" w:sz="24" w:space="0"/>
        <w:left w:val="single" w:color="4F81BD" w:themeColor="accent1" w:sz="24" w:space="0"/>
        <w:bottom w:val="single" w:color="4F81BD" w:themeColor="accent1" w:sz="24" w:space="0"/>
        <w:right w:val="single" w:color="4F81BD" w:themeColor="accent1" w:sz="24" w:space="0"/>
      </w:tblBorders>
    </w:tblPr>
    <w:tcPr>
      <w:shd w:val="clear" w:color="auto" w:fill="4F81BD" w:themeFill="accent1"/>
    </w:tcPr>
    <w:tblStylePr w:type="firstRow">
      <w:rPr>
        <w:b/>
        <w:bCs/>
      </w:rPr>
      <w:tcPr>
        <w:tcBorders>
          <w:bottom w:val="single" w:color="FFFFFF" w:themeColor="background1" w:sz="18" w:space="0"/>
        </w:tcBorders>
      </w:tcPr>
    </w:tblStylePr>
    <w:tblStylePr w:type="lastRow">
      <w:rPr>
        <w:b/>
        <w:bCs/>
      </w:rPr>
      <w:tcPr>
        <w:tcBorders>
          <w:top w:val="single" w:color="FFFFFF" w:themeColor="background1" w:sz="4" w:space="0"/>
        </w:tcBorders>
      </w:tcPr>
    </w:tblStylePr>
    <w:tblStylePr w:type="firstCol">
      <w:rPr>
        <w:b/>
        <w:bCs/>
      </w:rPr>
      <w:tcPr>
        <w:tcBorders>
          <w:right w:val="single" w:color="FFFFFF" w:themeColor="background1" w:sz="4" w:space="0"/>
        </w:tcBorders>
      </w:tcPr>
    </w:tblStylePr>
    <w:tblStylePr w:type="lastCol">
      <w:rPr>
        <w:b/>
        <w:bCs/>
      </w:rPr>
      <w:tcPr>
        <w:tcBorders>
          <w:left w:val="single" w:color="FFFFFF" w:themeColor="background1" w:sz="4" w:space="0"/>
        </w:tcBorders>
      </w:tcPr>
    </w:tblStylePr>
    <w:tblStylePr w:type="band1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2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1Horz">
      <w:tcPr>
        <w:tcBorders>
          <w:top w:val="single" w:color="FFFFFF" w:themeColor="background1" w:sz="4" w:space="0"/>
          <w:bottom w:val="single" w:color="FFFFFF" w:themeColor="background1" w:sz="4" w:space="0"/>
        </w:tcBorders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top w:val="nil"/>
          <w:left w:val="nil"/>
        </w:tcBorders>
      </w:tcPr>
    </w:tblStylePr>
    <w:tblStylePr w:type="swCell">
      <w:tcPr>
        <w:tcBorders>
          <w:top w:val="nil"/>
          <w:right w:val="nil"/>
        </w:tcBorders>
      </w:tcPr>
    </w:tblStylePr>
  </w:style>
  <w:style w:type="table" w:customStyle="1" w:styleId="360">
    <w:name w:val="List Table 5 Dark Accent 2"/>
    <w:basedOn w:val="102"/>
    <w:qFormat/>
    <w:uiPriority w:val="50"/>
    <w:pPr>
      <w:spacing w:after="0"/>
    </w:pPr>
    <w:rPr>
      <w:color w:val="FFFFFF" w:themeColor="background1"/>
      <w14:textFill>
        <w14:solidFill>
          <w14:schemeClr w14:val="bg1"/>
        </w14:solidFill>
      </w14:textFill>
    </w:rPr>
    <w:tblPr>
      <w:tblBorders>
        <w:top w:val="single" w:color="C0504D" w:themeColor="accent2" w:sz="24" w:space="0"/>
        <w:left w:val="single" w:color="C0504D" w:themeColor="accent2" w:sz="24" w:space="0"/>
        <w:bottom w:val="single" w:color="C0504D" w:themeColor="accent2" w:sz="24" w:space="0"/>
        <w:right w:val="single" w:color="C0504D" w:themeColor="accent2" w:sz="24" w:space="0"/>
      </w:tblBorders>
    </w:tblPr>
    <w:tcPr>
      <w:shd w:val="clear" w:color="auto" w:fill="C0504D" w:themeFill="accent2"/>
    </w:tcPr>
    <w:tblStylePr w:type="firstRow">
      <w:rPr>
        <w:b/>
        <w:bCs/>
      </w:rPr>
      <w:tcPr>
        <w:tcBorders>
          <w:bottom w:val="single" w:color="FFFFFF" w:themeColor="background1" w:sz="18" w:space="0"/>
        </w:tcBorders>
      </w:tcPr>
    </w:tblStylePr>
    <w:tblStylePr w:type="lastRow">
      <w:rPr>
        <w:b/>
        <w:bCs/>
      </w:rPr>
      <w:tcPr>
        <w:tcBorders>
          <w:top w:val="single" w:color="FFFFFF" w:themeColor="background1" w:sz="4" w:space="0"/>
        </w:tcBorders>
      </w:tcPr>
    </w:tblStylePr>
    <w:tblStylePr w:type="firstCol">
      <w:rPr>
        <w:b/>
        <w:bCs/>
      </w:rPr>
      <w:tcPr>
        <w:tcBorders>
          <w:right w:val="single" w:color="FFFFFF" w:themeColor="background1" w:sz="4" w:space="0"/>
        </w:tcBorders>
      </w:tcPr>
    </w:tblStylePr>
    <w:tblStylePr w:type="lastCol">
      <w:rPr>
        <w:b/>
        <w:bCs/>
      </w:rPr>
      <w:tcPr>
        <w:tcBorders>
          <w:left w:val="single" w:color="FFFFFF" w:themeColor="background1" w:sz="4" w:space="0"/>
        </w:tcBorders>
      </w:tcPr>
    </w:tblStylePr>
    <w:tblStylePr w:type="band1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2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1Horz">
      <w:tcPr>
        <w:tcBorders>
          <w:top w:val="single" w:color="FFFFFF" w:themeColor="background1" w:sz="4" w:space="0"/>
          <w:bottom w:val="single" w:color="FFFFFF" w:themeColor="background1" w:sz="4" w:space="0"/>
        </w:tcBorders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top w:val="nil"/>
          <w:left w:val="nil"/>
        </w:tcBorders>
      </w:tcPr>
    </w:tblStylePr>
    <w:tblStylePr w:type="swCell">
      <w:tcPr>
        <w:tcBorders>
          <w:top w:val="nil"/>
          <w:right w:val="nil"/>
        </w:tcBorders>
      </w:tcPr>
    </w:tblStylePr>
  </w:style>
  <w:style w:type="table" w:customStyle="1" w:styleId="361">
    <w:name w:val="List Table 5 Dark Accent 3"/>
    <w:basedOn w:val="102"/>
    <w:qFormat/>
    <w:uiPriority w:val="50"/>
    <w:pPr>
      <w:spacing w:after="0"/>
    </w:pPr>
    <w:rPr>
      <w:color w:val="FFFFFF" w:themeColor="background1"/>
      <w14:textFill>
        <w14:solidFill>
          <w14:schemeClr w14:val="bg1"/>
        </w14:solidFill>
      </w14:textFill>
    </w:rPr>
    <w:tblPr>
      <w:tblBorders>
        <w:top w:val="single" w:color="9BBB59" w:themeColor="accent3" w:sz="24" w:space="0"/>
        <w:left w:val="single" w:color="9BBB59" w:themeColor="accent3" w:sz="24" w:space="0"/>
        <w:bottom w:val="single" w:color="9BBB59" w:themeColor="accent3" w:sz="24" w:space="0"/>
        <w:right w:val="single" w:color="9BBB59" w:themeColor="accent3" w:sz="24" w:space="0"/>
      </w:tblBorders>
    </w:tblPr>
    <w:tcPr>
      <w:shd w:val="clear" w:color="auto" w:fill="9BBB59" w:themeFill="accent3"/>
    </w:tcPr>
    <w:tblStylePr w:type="firstRow">
      <w:rPr>
        <w:b/>
        <w:bCs/>
      </w:rPr>
      <w:tcPr>
        <w:tcBorders>
          <w:bottom w:val="single" w:color="FFFFFF" w:themeColor="background1" w:sz="18" w:space="0"/>
        </w:tcBorders>
      </w:tcPr>
    </w:tblStylePr>
    <w:tblStylePr w:type="lastRow">
      <w:rPr>
        <w:b/>
        <w:bCs/>
      </w:rPr>
      <w:tcPr>
        <w:tcBorders>
          <w:top w:val="single" w:color="FFFFFF" w:themeColor="background1" w:sz="4" w:space="0"/>
        </w:tcBorders>
      </w:tcPr>
    </w:tblStylePr>
    <w:tblStylePr w:type="firstCol">
      <w:rPr>
        <w:b/>
        <w:bCs/>
      </w:rPr>
      <w:tcPr>
        <w:tcBorders>
          <w:right w:val="single" w:color="FFFFFF" w:themeColor="background1" w:sz="4" w:space="0"/>
        </w:tcBorders>
      </w:tcPr>
    </w:tblStylePr>
    <w:tblStylePr w:type="lastCol">
      <w:rPr>
        <w:b/>
        <w:bCs/>
      </w:rPr>
      <w:tcPr>
        <w:tcBorders>
          <w:left w:val="single" w:color="FFFFFF" w:themeColor="background1" w:sz="4" w:space="0"/>
        </w:tcBorders>
      </w:tcPr>
    </w:tblStylePr>
    <w:tblStylePr w:type="band1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2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1Horz">
      <w:tcPr>
        <w:tcBorders>
          <w:top w:val="single" w:color="FFFFFF" w:themeColor="background1" w:sz="4" w:space="0"/>
          <w:bottom w:val="single" w:color="FFFFFF" w:themeColor="background1" w:sz="4" w:space="0"/>
        </w:tcBorders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top w:val="nil"/>
          <w:left w:val="nil"/>
        </w:tcBorders>
      </w:tcPr>
    </w:tblStylePr>
    <w:tblStylePr w:type="swCell">
      <w:tcPr>
        <w:tcBorders>
          <w:top w:val="nil"/>
          <w:right w:val="nil"/>
        </w:tcBorders>
      </w:tcPr>
    </w:tblStylePr>
  </w:style>
  <w:style w:type="table" w:customStyle="1" w:styleId="362">
    <w:name w:val="List Table 5 Dark Accent 4"/>
    <w:basedOn w:val="102"/>
    <w:qFormat/>
    <w:uiPriority w:val="50"/>
    <w:pPr>
      <w:spacing w:after="0"/>
    </w:pPr>
    <w:rPr>
      <w:color w:val="FFFFFF" w:themeColor="background1"/>
      <w14:textFill>
        <w14:solidFill>
          <w14:schemeClr w14:val="bg1"/>
        </w14:solidFill>
      </w14:textFill>
    </w:rPr>
    <w:tblPr>
      <w:tblBorders>
        <w:top w:val="single" w:color="8064A2" w:themeColor="accent4" w:sz="24" w:space="0"/>
        <w:left w:val="single" w:color="8064A2" w:themeColor="accent4" w:sz="24" w:space="0"/>
        <w:bottom w:val="single" w:color="8064A2" w:themeColor="accent4" w:sz="24" w:space="0"/>
        <w:right w:val="single" w:color="8064A2" w:themeColor="accent4" w:sz="24" w:space="0"/>
      </w:tblBorders>
    </w:tblPr>
    <w:tcPr>
      <w:shd w:val="clear" w:color="auto" w:fill="8064A2" w:themeFill="accent4"/>
    </w:tcPr>
    <w:tblStylePr w:type="firstRow">
      <w:rPr>
        <w:b/>
        <w:bCs/>
      </w:rPr>
      <w:tcPr>
        <w:tcBorders>
          <w:bottom w:val="single" w:color="FFFFFF" w:themeColor="background1" w:sz="18" w:space="0"/>
        </w:tcBorders>
      </w:tcPr>
    </w:tblStylePr>
    <w:tblStylePr w:type="lastRow">
      <w:rPr>
        <w:b/>
        <w:bCs/>
      </w:rPr>
      <w:tcPr>
        <w:tcBorders>
          <w:top w:val="single" w:color="FFFFFF" w:themeColor="background1" w:sz="4" w:space="0"/>
        </w:tcBorders>
      </w:tcPr>
    </w:tblStylePr>
    <w:tblStylePr w:type="firstCol">
      <w:rPr>
        <w:b/>
        <w:bCs/>
      </w:rPr>
      <w:tcPr>
        <w:tcBorders>
          <w:right w:val="single" w:color="FFFFFF" w:themeColor="background1" w:sz="4" w:space="0"/>
        </w:tcBorders>
      </w:tcPr>
    </w:tblStylePr>
    <w:tblStylePr w:type="lastCol">
      <w:rPr>
        <w:b/>
        <w:bCs/>
      </w:rPr>
      <w:tcPr>
        <w:tcBorders>
          <w:left w:val="single" w:color="FFFFFF" w:themeColor="background1" w:sz="4" w:space="0"/>
        </w:tcBorders>
      </w:tcPr>
    </w:tblStylePr>
    <w:tblStylePr w:type="band1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2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1Horz">
      <w:tcPr>
        <w:tcBorders>
          <w:top w:val="single" w:color="FFFFFF" w:themeColor="background1" w:sz="4" w:space="0"/>
          <w:bottom w:val="single" w:color="FFFFFF" w:themeColor="background1" w:sz="4" w:space="0"/>
        </w:tcBorders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top w:val="nil"/>
          <w:left w:val="nil"/>
        </w:tcBorders>
      </w:tcPr>
    </w:tblStylePr>
    <w:tblStylePr w:type="swCell">
      <w:tcPr>
        <w:tcBorders>
          <w:top w:val="nil"/>
          <w:right w:val="nil"/>
        </w:tcBorders>
      </w:tcPr>
    </w:tblStylePr>
  </w:style>
  <w:style w:type="table" w:customStyle="1" w:styleId="363">
    <w:name w:val="List Table 5 Dark Accent 5"/>
    <w:basedOn w:val="102"/>
    <w:uiPriority w:val="50"/>
    <w:pPr>
      <w:spacing w:after="0"/>
    </w:pPr>
    <w:rPr>
      <w:color w:val="FFFFFF" w:themeColor="background1"/>
      <w14:textFill>
        <w14:solidFill>
          <w14:schemeClr w14:val="bg1"/>
        </w14:solidFill>
      </w14:textFill>
    </w:rPr>
    <w:tblPr>
      <w:tblBorders>
        <w:top w:val="single" w:color="4BACC6" w:themeColor="accent5" w:sz="24" w:space="0"/>
        <w:left w:val="single" w:color="4BACC6" w:themeColor="accent5" w:sz="24" w:space="0"/>
        <w:bottom w:val="single" w:color="4BACC6" w:themeColor="accent5" w:sz="24" w:space="0"/>
        <w:right w:val="single" w:color="4BACC6" w:themeColor="accent5" w:sz="24" w:space="0"/>
      </w:tblBorders>
    </w:tblPr>
    <w:tcPr>
      <w:shd w:val="clear" w:color="auto" w:fill="4BACC6" w:themeFill="accent5"/>
    </w:tcPr>
    <w:tblStylePr w:type="firstRow">
      <w:rPr>
        <w:b/>
        <w:bCs/>
      </w:rPr>
      <w:tcPr>
        <w:tcBorders>
          <w:bottom w:val="single" w:color="FFFFFF" w:themeColor="background1" w:sz="18" w:space="0"/>
        </w:tcBorders>
      </w:tcPr>
    </w:tblStylePr>
    <w:tblStylePr w:type="lastRow">
      <w:rPr>
        <w:b/>
        <w:bCs/>
      </w:rPr>
      <w:tcPr>
        <w:tcBorders>
          <w:top w:val="single" w:color="FFFFFF" w:themeColor="background1" w:sz="4" w:space="0"/>
        </w:tcBorders>
      </w:tcPr>
    </w:tblStylePr>
    <w:tblStylePr w:type="firstCol">
      <w:rPr>
        <w:b/>
        <w:bCs/>
      </w:rPr>
      <w:tcPr>
        <w:tcBorders>
          <w:right w:val="single" w:color="FFFFFF" w:themeColor="background1" w:sz="4" w:space="0"/>
        </w:tcBorders>
      </w:tcPr>
    </w:tblStylePr>
    <w:tblStylePr w:type="lastCol">
      <w:rPr>
        <w:b/>
        <w:bCs/>
      </w:rPr>
      <w:tcPr>
        <w:tcBorders>
          <w:left w:val="single" w:color="FFFFFF" w:themeColor="background1" w:sz="4" w:space="0"/>
        </w:tcBorders>
      </w:tcPr>
    </w:tblStylePr>
    <w:tblStylePr w:type="band1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2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1Horz">
      <w:tcPr>
        <w:tcBorders>
          <w:top w:val="single" w:color="FFFFFF" w:themeColor="background1" w:sz="4" w:space="0"/>
          <w:bottom w:val="single" w:color="FFFFFF" w:themeColor="background1" w:sz="4" w:space="0"/>
        </w:tcBorders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top w:val="nil"/>
          <w:left w:val="nil"/>
        </w:tcBorders>
      </w:tcPr>
    </w:tblStylePr>
    <w:tblStylePr w:type="swCell">
      <w:tcPr>
        <w:tcBorders>
          <w:top w:val="nil"/>
          <w:right w:val="nil"/>
        </w:tcBorders>
      </w:tcPr>
    </w:tblStylePr>
  </w:style>
  <w:style w:type="table" w:customStyle="1" w:styleId="364">
    <w:name w:val="List Table 5 Dark Accent 6"/>
    <w:basedOn w:val="102"/>
    <w:qFormat/>
    <w:uiPriority w:val="50"/>
    <w:pPr>
      <w:spacing w:after="0"/>
    </w:pPr>
    <w:rPr>
      <w:color w:val="FFFFFF" w:themeColor="background1"/>
      <w14:textFill>
        <w14:solidFill>
          <w14:schemeClr w14:val="bg1"/>
        </w14:solidFill>
      </w14:textFill>
    </w:rPr>
    <w:tblPr>
      <w:tblBorders>
        <w:top w:val="single" w:color="F79646" w:themeColor="accent6" w:sz="24" w:space="0"/>
        <w:left w:val="single" w:color="F79646" w:themeColor="accent6" w:sz="24" w:space="0"/>
        <w:bottom w:val="single" w:color="F79646" w:themeColor="accent6" w:sz="24" w:space="0"/>
        <w:right w:val="single" w:color="F79646" w:themeColor="accent6" w:sz="24" w:space="0"/>
      </w:tblBorders>
    </w:tblPr>
    <w:tcPr>
      <w:shd w:val="clear" w:color="auto" w:fill="F79646" w:themeFill="accent6"/>
    </w:tcPr>
    <w:tblStylePr w:type="firstRow">
      <w:rPr>
        <w:b/>
        <w:bCs/>
      </w:rPr>
      <w:tcPr>
        <w:tcBorders>
          <w:bottom w:val="single" w:color="FFFFFF" w:themeColor="background1" w:sz="18" w:space="0"/>
        </w:tcBorders>
      </w:tcPr>
    </w:tblStylePr>
    <w:tblStylePr w:type="lastRow">
      <w:rPr>
        <w:b/>
        <w:bCs/>
      </w:rPr>
      <w:tcPr>
        <w:tcBorders>
          <w:top w:val="single" w:color="FFFFFF" w:themeColor="background1" w:sz="4" w:space="0"/>
        </w:tcBorders>
      </w:tcPr>
    </w:tblStylePr>
    <w:tblStylePr w:type="firstCol">
      <w:rPr>
        <w:b/>
        <w:bCs/>
      </w:rPr>
      <w:tcPr>
        <w:tcBorders>
          <w:right w:val="single" w:color="FFFFFF" w:themeColor="background1" w:sz="4" w:space="0"/>
        </w:tcBorders>
      </w:tcPr>
    </w:tblStylePr>
    <w:tblStylePr w:type="lastCol">
      <w:rPr>
        <w:b/>
        <w:bCs/>
      </w:rPr>
      <w:tcPr>
        <w:tcBorders>
          <w:left w:val="single" w:color="FFFFFF" w:themeColor="background1" w:sz="4" w:space="0"/>
        </w:tcBorders>
      </w:tcPr>
    </w:tblStylePr>
    <w:tblStylePr w:type="band1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2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1Horz">
      <w:tcPr>
        <w:tcBorders>
          <w:top w:val="single" w:color="FFFFFF" w:themeColor="background1" w:sz="4" w:space="0"/>
          <w:bottom w:val="single" w:color="FFFFFF" w:themeColor="background1" w:sz="4" w:space="0"/>
        </w:tcBorders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top w:val="nil"/>
          <w:left w:val="nil"/>
        </w:tcBorders>
      </w:tcPr>
    </w:tblStylePr>
    <w:tblStylePr w:type="swCell">
      <w:tcPr>
        <w:tcBorders>
          <w:top w:val="nil"/>
          <w:right w:val="nil"/>
        </w:tcBorders>
      </w:tcPr>
    </w:tblStylePr>
  </w:style>
  <w:style w:type="table" w:customStyle="1" w:styleId="365">
    <w:name w:val="List Table 6 Colorful"/>
    <w:basedOn w:val="102"/>
    <w:qFormat/>
    <w:uiPriority w:val="51"/>
    <w:pPr>
      <w:spacing w:after="0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4" w:space="0"/>
        <w:bottom w:val="single" w:color="000000" w:themeColor="text1" w:sz="4" w:space="0"/>
      </w:tblBorders>
    </w:tblPr>
    <w:tblStylePr w:type="firstRow">
      <w:rPr>
        <w:b/>
        <w:bCs/>
      </w:rPr>
      <w:tcPr>
        <w:tcBorders>
          <w:bottom w:val="single" w:color="000000" w:themeColor="text1" w:sz="4" w:space="0"/>
        </w:tcBorders>
      </w:tcPr>
    </w:tblStylePr>
    <w:tblStylePr w:type="lastRow">
      <w:rPr>
        <w:b/>
        <w:bCs/>
      </w:rPr>
      <w:tcPr>
        <w:tcBorders>
          <w:top w:val="double" w:color="000000" w:themeColor="tex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366">
    <w:name w:val="List Table 6 Colorful Accent 1"/>
    <w:basedOn w:val="102"/>
    <w:qFormat/>
    <w:uiPriority w:val="51"/>
    <w:pPr>
      <w:spacing w:after="0"/>
    </w:pPr>
    <w:rPr>
      <w:color w:val="376092" w:themeColor="accent1" w:themeShade="BF"/>
    </w:rPr>
    <w:tblPr>
      <w:tblBorders>
        <w:top w:val="single" w:color="4F81BD" w:themeColor="accent1" w:sz="4" w:space="0"/>
        <w:bottom w:val="single" w:color="4F81BD" w:themeColor="accent1" w:sz="4" w:space="0"/>
      </w:tblBorders>
    </w:tblPr>
    <w:tblStylePr w:type="firstRow">
      <w:rPr>
        <w:b/>
        <w:bCs/>
      </w:rPr>
      <w:tcPr>
        <w:tcBorders>
          <w:bottom w:val="single" w:color="4F81BD" w:themeColor="accent1" w:sz="4" w:space="0"/>
        </w:tcBorders>
      </w:tcPr>
    </w:tblStylePr>
    <w:tblStylePr w:type="lastRow">
      <w:rPr>
        <w:b/>
        <w:bCs/>
      </w:rPr>
      <w:tcPr>
        <w:tcBorders>
          <w:top w:val="double" w:color="4F81BD" w:themeColor="accen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BE5F1" w:themeFill="accent1" w:themeFillTint="33"/>
      </w:tcPr>
    </w:tblStylePr>
    <w:tblStylePr w:type="band1Horz">
      <w:tcPr>
        <w:shd w:val="clear" w:color="auto" w:fill="DBE5F1" w:themeFill="accent1" w:themeFillTint="33"/>
      </w:tcPr>
    </w:tblStylePr>
  </w:style>
  <w:style w:type="table" w:customStyle="1" w:styleId="367">
    <w:name w:val="List Table 6 Colorful Accent 2"/>
    <w:basedOn w:val="102"/>
    <w:qFormat/>
    <w:uiPriority w:val="51"/>
    <w:pPr>
      <w:spacing w:after="0"/>
    </w:pPr>
    <w:rPr>
      <w:color w:val="953735" w:themeColor="accent2" w:themeShade="BF"/>
    </w:rPr>
    <w:tblPr>
      <w:tblBorders>
        <w:top w:val="single" w:color="C0504D" w:themeColor="accent2" w:sz="4" w:space="0"/>
        <w:bottom w:val="single" w:color="C0504D" w:themeColor="accent2" w:sz="4" w:space="0"/>
      </w:tblBorders>
    </w:tblPr>
    <w:tblStylePr w:type="firstRow">
      <w:rPr>
        <w:b/>
        <w:bCs/>
      </w:rPr>
      <w:tcPr>
        <w:tcBorders>
          <w:bottom w:val="single" w:color="C0504D" w:themeColor="accent2" w:sz="4" w:space="0"/>
        </w:tcBorders>
      </w:tcPr>
    </w:tblStylePr>
    <w:tblStylePr w:type="lastRow">
      <w:rPr>
        <w:b/>
        <w:bCs/>
      </w:rPr>
      <w:tcPr>
        <w:tcBorders>
          <w:top w:val="double" w:color="C0504D" w:themeColor="accent2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2DBDB" w:themeFill="accent2" w:themeFillTint="33"/>
      </w:tcPr>
    </w:tblStylePr>
    <w:tblStylePr w:type="band1Horz">
      <w:tcPr>
        <w:shd w:val="clear" w:color="auto" w:fill="F2DBDB" w:themeFill="accent2" w:themeFillTint="33"/>
      </w:tcPr>
    </w:tblStylePr>
  </w:style>
  <w:style w:type="table" w:customStyle="1" w:styleId="368">
    <w:name w:val="List Table 6 Colorful Accent 3"/>
    <w:basedOn w:val="102"/>
    <w:qFormat/>
    <w:uiPriority w:val="51"/>
    <w:pPr>
      <w:spacing w:after="0"/>
    </w:pPr>
    <w:rPr>
      <w:color w:val="77933C" w:themeColor="accent3" w:themeShade="BF"/>
    </w:rPr>
    <w:tblPr>
      <w:tblBorders>
        <w:top w:val="single" w:color="9BBB59" w:themeColor="accent3" w:sz="4" w:space="0"/>
        <w:bottom w:val="single" w:color="9BBB59" w:themeColor="accent3" w:sz="4" w:space="0"/>
      </w:tblBorders>
    </w:tblPr>
    <w:tblStylePr w:type="firstRow">
      <w:rPr>
        <w:b/>
        <w:bCs/>
      </w:rPr>
      <w:tcPr>
        <w:tcBorders>
          <w:bottom w:val="single" w:color="9BBB59" w:themeColor="accent3" w:sz="4" w:space="0"/>
        </w:tcBorders>
      </w:tcPr>
    </w:tblStylePr>
    <w:tblStylePr w:type="lastRow">
      <w:rPr>
        <w:b/>
        <w:bCs/>
      </w:rPr>
      <w:tcPr>
        <w:tcBorders>
          <w:top w:val="double" w:color="9BBB59" w:themeColor="accent3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AF1DD" w:themeFill="accent3" w:themeFillTint="33"/>
      </w:tcPr>
    </w:tblStylePr>
    <w:tblStylePr w:type="band1Horz">
      <w:tcPr>
        <w:shd w:val="clear" w:color="auto" w:fill="EAF1DD" w:themeFill="accent3" w:themeFillTint="33"/>
      </w:tcPr>
    </w:tblStylePr>
  </w:style>
  <w:style w:type="table" w:customStyle="1" w:styleId="369">
    <w:name w:val="List Table 6 Colorful Accent 4"/>
    <w:basedOn w:val="102"/>
    <w:qFormat/>
    <w:uiPriority w:val="51"/>
    <w:pPr>
      <w:spacing w:after="0"/>
    </w:pPr>
    <w:rPr>
      <w:color w:val="604A7B" w:themeColor="accent4" w:themeShade="BF"/>
    </w:rPr>
    <w:tblPr>
      <w:tblBorders>
        <w:top w:val="single" w:color="8064A2" w:themeColor="accent4" w:sz="4" w:space="0"/>
        <w:bottom w:val="single" w:color="8064A2" w:themeColor="accent4" w:sz="4" w:space="0"/>
      </w:tblBorders>
    </w:tblPr>
    <w:tblStylePr w:type="firstRow">
      <w:rPr>
        <w:b/>
        <w:bCs/>
      </w:rPr>
      <w:tcPr>
        <w:tcBorders>
          <w:bottom w:val="single" w:color="8064A2" w:themeColor="accent4" w:sz="4" w:space="0"/>
        </w:tcBorders>
      </w:tcPr>
    </w:tblStylePr>
    <w:tblStylePr w:type="lastRow">
      <w:rPr>
        <w:b/>
        <w:bCs/>
      </w:rPr>
      <w:tcPr>
        <w:tcBorders>
          <w:top w:val="double" w:color="8064A2" w:themeColor="accent4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5DFEC" w:themeFill="accent4" w:themeFillTint="33"/>
      </w:tcPr>
    </w:tblStylePr>
    <w:tblStylePr w:type="band1Horz">
      <w:tcPr>
        <w:shd w:val="clear" w:color="auto" w:fill="E5DFEC" w:themeFill="accent4" w:themeFillTint="33"/>
      </w:tcPr>
    </w:tblStylePr>
  </w:style>
  <w:style w:type="table" w:customStyle="1" w:styleId="370">
    <w:name w:val="List Table 6 Colorful Accent 5"/>
    <w:basedOn w:val="102"/>
    <w:qFormat/>
    <w:uiPriority w:val="51"/>
    <w:pPr>
      <w:spacing w:after="0"/>
    </w:pPr>
    <w:rPr>
      <w:color w:val="31859C" w:themeColor="accent5" w:themeShade="BF"/>
    </w:rPr>
    <w:tblPr>
      <w:tblBorders>
        <w:top w:val="single" w:color="4BACC6" w:themeColor="accent5" w:sz="4" w:space="0"/>
        <w:bottom w:val="single" w:color="4BACC6" w:themeColor="accent5" w:sz="4" w:space="0"/>
      </w:tblBorders>
    </w:tblPr>
    <w:tblStylePr w:type="firstRow">
      <w:rPr>
        <w:b/>
        <w:bCs/>
      </w:rPr>
      <w:tcPr>
        <w:tcBorders>
          <w:bottom w:val="single" w:color="4BACC6" w:themeColor="accent5" w:sz="4" w:space="0"/>
        </w:tcBorders>
      </w:tcPr>
    </w:tblStylePr>
    <w:tblStylePr w:type="lastRow">
      <w:rPr>
        <w:b/>
        <w:bCs/>
      </w:rPr>
      <w:tcPr>
        <w:tcBorders>
          <w:top w:val="double" w:color="4BACC6" w:themeColor="accent5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AEEF3" w:themeFill="accent5" w:themeFillTint="33"/>
      </w:tcPr>
    </w:tblStylePr>
    <w:tblStylePr w:type="band1Horz">
      <w:tcPr>
        <w:shd w:val="clear" w:color="auto" w:fill="DAEEF3" w:themeFill="accent5" w:themeFillTint="33"/>
      </w:tcPr>
    </w:tblStylePr>
  </w:style>
  <w:style w:type="table" w:customStyle="1" w:styleId="371">
    <w:name w:val="List Table 6 Colorful Accent 6"/>
    <w:basedOn w:val="102"/>
    <w:qFormat/>
    <w:uiPriority w:val="51"/>
    <w:pPr>
      <w:spacing w:after="0"/>
    </w:pPr>
    <w:rPr>
      <w:color w:val="E46C0A" w:themeColor="accent6" w:themeShade="BF"/>
    </w:rPr>
    <w:tblPr>
      <w:tblBorders>
        <w:top w:val="single" w:color="F79646" w:themeColor="accent6" w:sz="4" w:space="0"/>
        <w:bottom w:val="single" w:color="F79646" w:themeColor="accent6" w:sz="4" w:space="0"/>
      </w:tblBorders>
    </w:tblPr>
    <w:tblStylePr w:type="firstRow">
      <w:rPr>
        <w:b/>
        <w:bCs/>
      </w:rPr>
      <w:tcPr>
        <w:tcBorders>
          <w:bottom w:val="single" w:color="F79646" w:themeColor="accent6" w:sz="4" w:space="0"/>
        </w:tcBorders>
      </w:tcPr>
    </w:tblStylePr>
    <w:tblStylePr w:type="lastRow">
      <w:rPr>
        <w:b/>
        <w:bCs/>
      </w:rPr>
      <w:tcPr>
        <w:tcBorders>
          <w:top w:val="double" w:color="F79646" w:themeColor="accent6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DE9D9" w:themeFill="accent6" w:themeFillTint="33"/>
      </w:tcPr>
    </w:tblStylePr>
    <w:tblStylePr w:type="band1Horz">
      <w:tcPr>
        <w:shd w:val="clear" w:color="auto" w:fill="FDE9D9" w:themeFill="accent6" w:themeFillTint="33"/>
      </w:tcPr>
    </w:tblStylePr>
  </w:style>
  <w:style w:type="table" w:customStyle="1" w:styleId="372">
    <w:name w:val="List Table 7 Colorful"/>
    <w:basedOn w:val="102"/>
    <w:qFormat/>
    <w:uiPriority w:val="52"/>
    <w:pPr>
      <w:spacing w:after="0"/>
    </w:pPr>
    <w:rPr>
      <w:color w:val="000000" w:themeColor="text1"/>
      <w14:textFill>
        <w14:solidFill>
          <w14:schemeClr w14:val="tx1"/>
        </w14:solidFill>
      </w14:textFill>
    </w:rPr>
    <w:tblStylePr w:type="firstRow">
      <w:rPr>
        <w:rFonts w:asciiTheme="majorHAnsi" w:hAnsiTheme="majorHAnsi" w:eastAsiaTheme="majorEastAsia" w:cstheme="majorBidi"/>
        <w:i/>
        <w:iCs/>
        <w:sz w:val="26"/>
      </w:rPr>
      <w:tcPr>
        <w:tcBorders>
          <w:bottom w:val="single" w:color="000000" w:themeColor="text1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cPr>
        <w:tcBorders>
          <w:top w:val="single" w:color="000000" w:themeColor="text1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cPr>
        <w:tcBorders>
          <w:right w:val="single" w:color="000000" w:themeColor="text1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cPr>
        <w:tcBorders>
          <w:left w:val="single" w:color="000000" w:themeColor="text1" w:sz="4" w:space="0"/>
        </w:tcBorders>
        <w:shd w:val="clear" w:color="auto" w:fill="FFFFFF" w:themeFill="background1"/>
      </w:tc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type="table" w:customStyle="1" w:styleId="373">
    <w:name w:val="List Table 7 Colorful Accent 1"/>
    <w:basedOn w:val="102"/>
    <w:qFormat/>
    <w:uiPriority w:val="52"/>
    <w:pPr>
      <w:spacing w:after="0"/>
    </w:pPr>
    <w:rPr>
      <w:color w:val="376092" w:themeColor="accent1" w:themeShade="BF"/>
    </w:rPr>
    <w:tblStylePr w:type="firstRow">
      <w:rPr>
        <w:rFonts w:asciiTheme="majorHAnsi" w:hAnsiTheme="majorHAnsi" w:eastAsiaTheme="majorEastAsia" w:cstheme="majorBidi"/>
        <w:i/>
        <w:iCs/>
        <w:sz w:val="26"/>
      </w:rPr>
      <w:tcPr>
        <w:tcBorders>
          <w:bottom w:val="single" w:color="4F81BD" w:themeColor="accent1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cPr>
        <w:tcBorders>
          <w:top w:val="single" w:color="4F81BD" w:themeColor="accent1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cPr>
        <w:tcBorders>
          <w:right w:val="single" w:color="4F81BD" w:themeColor="accent1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cPr>
        <w:tcBorders>
          <w:left w:val="single" w:color="4F81BD" w:themeColor="accent1" w:sz="4" w:space="0"/>
        </w:tcBorders>
        <w:shd w:val="clear" w:color="auto" w:fill="FFFFFF" w:themeFill="background1"/>
      </w:tcPr>
    </w:tblStylePr>
    <w:tblStylePr w:type="band1Vert">
      <w:tcPr>
        <w:shd w:val="clear" w:color="auto" w:fill="DBE5F1" w:themeFill="accent1" w:themeFillTint="33"/>
      </w:tcPr>
    </w:tblStylePr>
    <w:tblStylePr w:type="band1Horz">
      <w:tcPr>
        <w:shd w:val="clear" w:color="auto" w:fill="DBE5F1" w:themeFill="accent1" w:themeFillTint="33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type="table" w:customStyle="1" w:styleId="374">
    <w:name w:val="List Table 7 Colorful Accent 2"/>
    <w:basedOn w:val="102"/>
    <w:qFormat/>
    <w:uiPriority w:val="52"/>
    <w:pPr>
      <w:spacing w:after="0"/>
    </w:pPr>
    <w:rPr>
      <w:color w:val="953735" w:themeColor="accent2" w:themeShade="BF"/>
    </w:rPr>
    <w:tblStylePr w:type="firstRow">
      <w:rPr>
        <w:rFonts w:asciiTheme="majorHAnsi" w:hAnsiTheme="majorHAnsi" w:eastAsiaTheme="majorEastAsia" w:cstheme="majorBidi"/>
        <w:i/>
        <w:iCs/>
        <w:sz w:val="26"/>
      </w:rPr>
      <w:tcPr>
        <w:tcBorders>
          <w:bottom w:val="single" w:color="C0504D" w:themeColor="accent2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cPr>
        <w:tcBorders>
          <w:top w:val="single" w:color="C0504D" w:themeColor="accent2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cPr>
        <w:tcBorders>
          <w:right w:val="single" w:color="C0504D" w:themeColor="accent2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cPr>
        <w:tcBorders>
          <w:left w:val="single" w:color="C0504D" w:themeColor="accent2" w:sz="4" w:space="0"/>
        </w:tcBorders>
        <w:shd w:val="clear" w:color="auto" w:fill="FFFFFF" w:themeFill="background1"/>
      </w:tcPr>
    </w:tblStylePr>
    <w:tblStylePr w:type="band1Vert">
      <w:tcPr>
        <w:shd w:val="clear" w:color="auto" w:fill="F2DBDB" w:themeFill="accent2" w:themeFillTint="33"/>
      </w:tcPr>
    </w:tblStylePr>
    <w:tblStylePr w:type="band1Horz">
      <w:tcPr>
        <w:shd w:val="clear" w:color="auto" w:fill="F2DBDB" w:themeFill="accent2" w:themeFillTint="33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type="table" w:customStyle="1" w:styleId="375">
    <w:name w:val="List Table 7 Colorful Accent 3"/>
    <w:basedOn w:val="102"/>
    <w:qFormat/>
    <w:uiPriority w:val="52"/>
    <w:pPr>
      <w:spacing w:after="0"/>
    </w:pPr>
    <w:rPr>
      <w:color w:val="77933C" w:themeColor="accent3" w:themeShade="BF"/>
    </w:rPr>
    <w:tblStylePr w:type="firstRow">
      <w:rPr>
        <w:rFonts w:asciiTheme="majorHAnsi" w:hAnsiTheme="majorHAnsi" w:eastAsiaTheme="majorEastAsia" w:cstheme="majorBidi"/>
        <w:i/>
        <w:iCs/>
        <w:sz w:val="26"/>
      </w:rPr>
      <w:tcPr>
        <w:tcBorders>
          <w:bottom w:val="single" w:color="9BBB59" w:themeColor="accent3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cPr>
        <w:tcBorders>
          <w:top w:val="single" w:color="9BBB59" w:themeColor="accent3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cPr>
        <w:tcBorders>
          <w:right w:val="single" w:color="9BBB59" w:themeColor="accent3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cPr>
        <w:tcBorders>
          <w:left w:val="single" w:color="9BBB59" w:themeColor="accent3" w:sz="4" w:space="0"/>
        </w:tcBorders>
        <w:shd w:val="clear" w:color="auto" w:fill="FFFFFF" w:themeFill="background1"/>
      </w:tcPr>
    </w:tblStylePr>
    <w:tblStylePr w:type="band1Vert">
      <w:tcPr>
        <w:shd w:val="clear" w:color="auto" w:fill="EAF1DD" w:themeFill="accent3" w:themeFillTint="33"/>
      </w:tcPr>
    </w:tblStylePr>
    <w:tblStylePr w:type="band1Horz">
      <w:tcPr>
        <w:shd w:val="clear" w:color="auto" w:fill="EAF1DD" w:themeFill="accent3" w:themeFillTint="33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type="table" w:customStyle="1" w:styleId="376">
    <w:name w:val="List Table 7 Colorful Accent 4"/>
    <w:basedOn w:val="102"/>
    <w:uiPriority w:val="52"/>
    <w:pPr>
      <w:spacing w:after="0"/>
    </w:pPr>
    <w:rPr>
      <w:color w:val="604A7B" w:themeColor="accent4" w:themeShade="BF"/>
    </w:rPr>
    <w:tblStylePr w:type="firstRow">
      <w:rPr>
        <w:rFonts w:asciiTheme="majorHAnsi" w:hAnsiTheme="majorHAnsi" w:eastAsiaTheme="majorEastAsia" w:cstheme="majorBidi"/>
        <w:i/>
        <w:iCs/>
        <w:sz w:val="26"/>
      </w:rPr>
      <w:tcPr>
        <w:tcBorders>
          <w:bottom w:val="single" w:color="8064A2" w:themeColor="accent4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cPr>
        <w:tcBorders>
          <w:top w:val="single" w:color="8064A2" w:themeColor="accent4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cPr>
        <w:tcBorders>
          <w:right w:val="single" w:color="8064A2" w:themeColor="accent4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cPr>
        <w:tcBorders>
          <w:left w:val="single" w:color="8064A2" w:themeColor="accent4" w:sz="4" w:space="0"/>
        </w:tcBorders>
        <w:shd w:val="clear" w:color="auto" w:fill="FFFFFF" w:themeFill="background1"/>
      </w:tcPr>
    </w:tblStylePr>
    <w:tblStylePr w:type="band1Vert">
      <w:tcPr>
        <w:shd w:val="clear" w:color="auto" w:fill="E5DFEC" w:themeFill="accent4" w:themeFillTint="33"/>
      </w:tcPr>
    </w:tblStylePr>
    <w:tblStylePr w:type="band1Horz">
      <w:tcPr>
        <w:shd w:val="clear" w:color="auto" w:fill="E5DFEC" w:themeFill="accent4" w:themeFillTint="33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type="table" w:customStyle="1" w:styleId="377">
    <w:name w:val="List Table 7 Colorful Accent 5"/>
    <w:basedOn w:val="102"/>
    <w:qFormat/>
    <w:uiPriority w:val="52"/>
    <w:pPr>
      <w:spacing w:after="0"/>
    </w:pPr>
    <w:rPr>
      <w:color w:val="31859C" w:themeColor="accent5" w:themeShade="BF"/>
    </w:rPr>
    <w:tblStylePr w:type="firstRow">
      <w:rPr>
        <w:rFonts w:asciiTheme="majorHAnsi" w:hAnsiTheme="majorHAnsi" w:eastAsiaTheme="majorEastAsia" w:cstheme="majorBidi"/>
        <w:i/>
        <w:iCs/>
        <w:sz w:val="26"/>
      </w:rPr>
      <w:tcPr>
        <w:tcBorders>
          <w:bottom w:val="single" w:color="4BACC6" w:themeColor="accent5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cPr>
        <w:tcBorders>
          <w:top w:val="single" w:color="4BACC6" w:themeColor="accent5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cPr>
        <w:tcBorders>
          <w:right w:val="single" w:color="4BACC6" w:themeColor="accent5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cPr>
        <w:tcBorders>
          <w:left w:val="single" w:color="4BACC6" w:themeColor="accent5" w:sz="4" w:space="0"/>
        </w:tcBorders>
        <w:shd w:val="clear" w:color="auto" w:fill="FFFFFF" w:themeFill="background1"/>
      </w:tcPr>
    </w:tblStylePr>
    <w:tblStylePr w:type="band1Vert">
      <w:tcPr>
        <w:shd w:val="clear" w:color="auto" w:fill="DAEEF3" w:themeFill="accent5" w:themeFillTint="33"/>
      </w:tcPr>
    </w:tblStylePr>
    <w:tblStylePr w:type="band1Horz">
      <w:tcPr>
        <w:shd w:val="clear" w:color="auto" w:fill="DAEEF3" w:themeFill="accent5" w:themeFillTint="33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type="table" w:customStyle="1" w:styleId="378">
    <w:name w:val="List Table 7 Colorful Accent 6"/>
    <w:basedOn w:val="102"/>
    <w:qFormat/>
    <w:uiPriority w:val="52"/>
    <w:pPr>
      <w:spacing w:after="0"/>
    </w:pPr>
    <w:rPr>
      <w:color w:val="E46C0A" w:themeColor="accent6" w:themeShade="BF"/>
    </w:rPr>
    <w:tblStylePr w:type="firstRow">
      <w:rPr>
        <w:rFonts w:asciiTheme="majorHAnsi" w:hAnsiTheme="majorHAnsi" w:eastAsiaTheme="majorEastAsia" w:cstheme="majorBidi"/>
        <w:i/>
        <w:iCs/>
        <w:sz w:val="26"/>
      </w:rPr>
      <w:tcPr>
        <w:tcBorders>
          <w:bottom w:val="single" w:color="F79646" w:themeColor="accent6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cPr>
        <w:tcBorders>
          <w:top w:val="single" w:color="F79646" w:themeColor="accent6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cPr>
        <w:tcBorders>
          <w:right w:val="single" w:color="F79646" w:themeColor="accent6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cPr>
        <w:tcBorders>
          <w:left w:val="single" w:color="F79646" w:themeColor="accent6" w:sz="4" w:space="0"/>
        </w:tcBorders>
        <w:shd w:val="clear" w:color="auto" w:fill="FFFFFF" w:themeFill="background1"/>
      </w:tcPr>
    </w:tblStylePr>
    <w:tblStylePr w:type="band1Vert">
      <w:tcPr>
        <w:shd w:val="clear" w:color="auto" w:fill="FDE9D9" w:themeFill="accent6" w:themeFillTint="33"/>
      </w:tcPr>
    </w:tblStylePr>
    <w:tblStylePr w:type="band1Horz">
      <w:tcPr>
        <w:shd w:val="clear" w:color="auto" w:fill="FDE9D9" w:themeFill="accent6" w:themeFillTint="33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type="character" w:customStyle="1" w:styleId="379">
    <w:name w:val="Macro Text Char"/>
    <w:basedOn w:val="86"/>
    <w:link w:val="66"/>
    <w:semiHidden/>
    <w:uiPriority w:val="99"/>
    <w:rPr>
      <w:rFonts w:ascii="Consolas" w:hAnsi="Consolas"/>
      <w:szCs w:val="20"/>
    </w:rPr>
  </w:style>
  <w:style w:type="character" w:customStyle="1" w:styleId="380">
    <w:name w:val="Mention"/>
    <w:basedOn w:val="86"/>
    <w:semiHidden/>
    <w:unhideWhenUsed/>
    <w:qFormat/>
    <w:uiPriority w:val="99"/>
    <w:rPr>
      <w:color w:val="2B579A"/>
      <w:shd w:val="clear" w:color="auto" w:fill="E6E6E6"/>
    </w:rPr>
  </w:style>
  <w:style w:type="character" w:customStyle="1" w:styleId="381">
    <w:name w:val="Message Header Char"/>
    <w:basedOn w:val="86"/>
    <w:link w:val="67"/>
    <w:semiHidden/>
    <w:qFormat/>
    <w:uiPriority w:val="99"/>
    <w:rPr>
      <w:rFonts w:asciiTheme="majorHAnsi" w:hAnsiTheme="majorHAnsi" w:eastAsiaTheme="majorEastAsia" w:cstheme="majorBidi"/>
      <w:sz w:val="24"/>
      <w:szCs w:val="24"/>
      <w:shd w:val="pct20" w:color="auto" w:fill="auto"/>
    </w:rPr>
  </w:style>
  <w:style w:type="character" w:customStyle="1" w:styleId="382">
    <w:name w:val="Note Heading Char"/>
    <w:basedOn w:val="86"/>
    <w:link w:val="70"/>
    <w:semiHidden/>
    <w:qFormat/>
    <w:uiPriority w:val="99"/>
  </w:style>
  <w:style w:type="table" w:customStyle="1" w:styleId="383">
    <w:name w:val="Plain Table 1"/>
    <w:basedOn w:val="102"/>
    <w:qFormat/>
    <w:uiPriority w:val="41"/>
    <w:pPr>
      <w:spacing w:after="0"/>
    </w:pPr>
    <w:tblPr>
      <w:tblBorders>
        <w:top w:val="single" w:color="BEBEBE" w:themeColor="background1" w:themeShade="BF" w:sz="4" w:space="0"/>
        <w:left w:val="single" w:color="BEBEBE" w:themeColor="background1" w:themeShade="BF" w:sz="4" w:space="0"/>
        <w:bottom w:val="single" w:color="BEBEBE" w:themeColor="background1" w:themeShade="BF" w:sz="4" w:space="0"/>
        <w:right w:val="single" w:color="BEBEBE" w:themeColor="background1" w:themeShade="BF" w:sz="4" w:space="0"/>
        <w:insideH w:val="single" w:color="BEBEBE" w:themeColor="background1" w:themeShade="BF" w:sz="4" w:space="0"/>
        <w:insideV w:val="single" w:color="BEBEBE" w:themeColor="background1" w:themeShade="BF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  <w:tcPr>
        <w:tcBorders>
          <w:top w:val="double" w:color="BEBEBE" w:themeColor="background1" w:themeShade="BF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</w:style>
  <w:style w:type="table" w:customStyle="1" w:styleId="384">
    <w:name w:val="Plain Table 2"/>
    <w:basedOn w:val="102"/>
    <w:uiPriority w:val="42"/>
    <w:pPr>
      <w:spacing w:after="0"/>
    </w:pPr>
    <w:tblPr>
      <w:tblBorders>
        <w:top w:val="single" w:color="7E7E7E" w:themeColor="text1" w:themeTint="80" w:sz="4" w:space="0"/>
        <w:bottom w:val="single" w:color="7E7E7E" w:themeColor="text1" w:themeTint="80" w:sz="4" w:space="0"/>
      </w:tblBorders>
    </w:tblPr>
    <w:tblStylePr w:type="firstRow">
      <w:rPr>
        <w:b/>
        <w:bCs/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bCs/>
      </w:rPr>
      <w:tcPr>
        <w:tcBorders>
          <w:top w:val="single" w:color="7E7E7E" w:themeColor="text1" w:themeTint="80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left w:val="single" w:color="7E7E7E" w:themeColor="text1" w:themeTint="80" w:sz="4" w:space="0"/>
          <w:right w:val="single" w:color="7E7E7E" w:themeColor="text1" w:themeTint="80" w:sz="4" w:space="0"/>
        </w:tcBorders>
      </w:tcPr>
    </w:tblStylePr>
    <w:tblStylePr w:type="band2Vert">
      <w:tcPr>
        <w:tcBorders>
          <w:left w:val="single" w:color="7E7E7E" w:themeColor="text1" w:themeTint="80" w:sz="4" w:space="0"/>
          <w:right w:val="single" w:color="7E7E7E" w:themeColor="text1" w:themeTint="80" w:sz="4" w:space="0"/>
        </w:tcBorders>
      </w:tcPr>
    </w:tblStylePr>
    <w:tblStylePr w:type="band1Horz">
      <w:tcPr>
        <w:tcBorders>
          <w:top w:val="single" w:color="7E7E7E" w:themeColor="text1" w:themeTint="80" w:sz="4" w:space="0"/>
          <w:bottom w:val="single" w:color="7E7E7E" w:themeColor="text1" w:themeTint="80" w:sz="4" w:space="0"/>
        </w:tcBorders>
      </w:tcPr>
    </w:tblStylePr>
  </w:style>
  <w:style w:type="table" w:customStyle="1" w:styleId="385">
    <w:name w:val="Plain Table 3"/>
    <w:basedOn w:val="102"/>
    <w:qFormat/>
    <w:uiPriority w:val="43"/>
    <w:pPr>
      <w:spacing w:after="0"/>
    </w:pPr>
    <w:tblStylePr w:type="firstRow">
      <w:rPr>
        <w:b/>
        <w:bCs/>
        <w:caps/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bCs/>
        <w:caps/>
      </w:rPr>
      <w:tcPr>
        <w:tcBorders>
          <w:top w:val="nil"/>
        </w:tcBorders>
      </w:tcPr>
    </w:tblStylePr>
    <w:tblStylePr w:type="firstCol">
      <w:rPr>
        <w:b/>
        <w:bCs/>
        <w:caps/>
      </w:rPr>
      <w:tcPr>
        <w:tcBorders>
          <w:right w:val="single" w:color="7E7E7E" w:themeColor="text1" w:themeTint="80" w:sz="4" w:space="0"/>
        </w:tcBorders>
      </w:tcPr>
    </w:tblStylePr>
    <w:tblStylePr w:type="lastCol">
      <w:rPr>
        <w:b/>
        <w:bCs/>
        <w:caps/>
      </w:rPr>
      <w:tcPr>
        <w:tcBorders>
          <w:left w:val="nil"/>
        </w:tcBorders>
      </w:tc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</w:style>
  <w:style w:type="table" w:customStyle="1" w:styleId="386">
    <w:name w:val="Plain Table 4"/>
    <w:basedOn w:val="102"/>
    <w:qFormat/>
    <w:uiPriority w:val="44"/>
    <w:pPr>
      <w:spacing w:after="0"/>
    </w:p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</w:style>
  <w:style w:type="table" w:customStyle="1" w:styleId="387">
    <w:name w:val="Plain Table 5"/>
    <w:basedOn w:val="102"/>
    <w:qFormat/>
    <w:uiPriority w:val="45"/>
    <w:pPr>
      <w:spacing w:after="0"/>
    </w:pPr>
    <w:tblStylePr w:type="firstRow">
      <w:rPr>
        <w:rFonts w:asciiTheme="majorHAnsi" w:hAnsiTheme="majorHAnsi" w:eastAsiaTheme="majorEastAsia" w:cstheme="majorBidi"/>
        <w:i/>
        <w:iCs/>
        <w:sz w:val="26"/>
      </w:rPr>
      <w:tcPr>
        <w:tcBorders>
          <w:bottom w:val="single" w:color="7E7E7E" w:themeColor="text1" w:themeTint="80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cPr>
        <w:tcBorders>
          <w:top w:val="single" w:color="7E7E7E" w:themeColor="text1" w:themeTint="80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cPr>
        <w:tcBorders>
          <w:right w:val="single" w:color="7E7E7E" w:themeColor="text1" w:themeTint="80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cPr>
        <w:tcBorders>
          <w:left w:val="single" w:color="7E7E7E" w:themeColor="text1" w:themeTint="80" w:sz="4" w:space="0"/>
        </w:tcBorders>
        <w:shd w:val="clear" w:color="auto" w:fill="FFFFFF" w:themeFill="background1"/>
      </w:tc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type="character" w:customStyle="1" w:styleId="388">
    <w:name w:val="Plain Text Char"/>
    <w:basedOn w:val="86"/>
    <w:link w:val="71"/>
    <w:semiHidden/>
    <w:qFormat/>
    <w:uiPriority w:val="99"/>
    <w:rPr>
      <w:rFonts w:ascii="Consolas" w:hAnsi="Consolas"/>
      <w:szCs w:val="21"/>
    </w:rPr>
  </w:style>
  <w:style w:type="character" w:customStyle="1" w:styleId="389">
    <w:name w:val="Salutation Char"/>
    <w:basedOn w:val="86"/>
    <w:link w:val="72"/>
    <w:semiHidden/>
    <w:qFormat/>
    <w:uiPriority w:val="99"/>
  </w:style>
  <w:style w:type="character" w:customStyle="1" w:styleId="390">
    <w:name w:val="Smart Hyperlink"/>
    <w:basedOn w:val="86"/>
    <w:semiHidden/>
    <w:unhideWhenUsed/>
    <w:uiPriority w:val="99"/>
    <w:rPr>
      <w:u w:val="dotted"/>
    </w:rPr>
  </w:style>
  <w:style w:type="table" w:customStyle="1" w:styleId="391">
    <w:name w:val="Grid Table Light"/>
    <w:basedOn w:val="102"/>
    <w:qFormat/>
    <w:uiPriority w:val="40"/>
    <w:pPr>
      <w:spacing w:after="0"/>
    </w:pPr>
    <w:tblPr>
      <w:tblBorders>
        <w:top w:val="single" w:color="BEBEBE" w:themeColor="background1" w:themeShade="BF" w:sz="4" w:space="0"/>
        <w:left w:val="single" w:color="BEBEBE" w:themeColor="background1" w:themeShade="BF" w:sz="4" w:space="0"/>
        <w:bottom w:val="single" w:color="BEBEBE" w:themeColor="background1" w:themeShade="BF" w:sz="4" w:space="0"/>
        <w:right w:val="single" w:color="BEBEBE" w:themeColor="background1" w:themeShade="BF" w:sz="4" w:space="0"/>
        <w:insideH w:val="single" w:color="BEBEBE" w:themeColor="background1" w:themeShade="BF" w:sz="4" w:space="0"/>
        <w:insideV w:val="single" w:color="BEBEBE" w:themeColor="background1" w:themeShade="BF" w:sz="4" w:space="0"/>
      </w:tblBorders>
    </w:tblPr>
  </w:style>
  <w:style w:type="paragraph" w:customStyle="1" w:styleId="392">
    <w:name w:val="TOC Heading"/>
    <w:basedOn w:val="2"/>
    <w:next w:val="1"/>
    <w:semiHidden/>
    <w:unhideWhenUsed/>
    <w:qFormat/>
    <w:uiPriority w:val="39"/>
    <w:pPr>
      <w:keepNext/>
      <w:keepLines/>
      <w:spacing w:before="240" w:after="0"/>
      <w:outlineLvl w:val="9"/>
    </w:pPr>
    <w:rPr>
      <w:rFonts w:eastAsiaTheme="majorEastAsia" w:cstheme="majorBidi"/>
      <w:sz w:val="32"/>
      <w:szCs w:val="32"/>
    </w:rPr>
  </w:style>
  <w:style w:type="character" w:customStyle="1" w:styleId="393">
    <w:name w:val="Unresolved Mention"/>
    <w:basedOn w:val="86"/>
    <w:semiHidden/>
    <w:unhideWhenUsed/>
    <w:qFormat/>
    <w:uiPriority w:val="99"/>
    <w:rPr>
      <w:color w:val="595959" w:themeColor="text1" w:themeTint="A6"/>
      <w:shd w:val="clear" w:color="auto" w:fill="E6E6E6"/>
      <w14:textFill>
        <w14:solidFill>
          <w14:schemeClr w14:val="tx1">
            <w14:lumMod w14:val="65000"/>
            <w14:lumOff w14:val="35000"/>
          </w14:schemeClr>
        </w14:solidFill>
      </w14:textFill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shiba\AppData\Roaming\Microsoft\Templates\Checklist%20for%20a%20child's%20household%20chores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docParts>
    <w:docPart>
      <w:docPartPr>
        <w:name w:val="839EFB1F299743C291BA1837CE7BD463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FE4B5299-4CF7-4D5B-8737-F0FF0C1EDAF4}"/>
      </w:docPartPr>
      <w:docPartBody>
        <w:p>
          <w:pPr>
            <w:pStyle w:val="5"/>
          </w:pPr>
          <w:r>
            <w:t>Start date</w:t>
          </w:r>
        </w:p>
      </w:docPartBody>
    </w:docPart>
    <w:docPart>
      <w:docPartPr>
        <w:name w:val="88E62FCA1B804A04A95441D293FDCE1B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27BB863D-01BC-4D1D-B9F8-B054703CDB0C}"/>
      </w:docPartPr>
      <w:docPartBody>
        <w:p>
          <w:pPr>
            <w:pStyle w:val="6"/>
          </w:pPr>
          <w:r>
            <w:t>through</w:t>
          </w:r>
        </w:p>
      </w:docPartBody>
    </w:docPart>
    <w:docPart>
      <w:docPartPr>
        <w:name w:val="BF833117356A478C9180505DBF1E4205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0CBCE266-6625-45CE-9D97-0BC644FF4031}"/>
      </w:docPartPr>
      <w:docPartBody>
        <w:p>
          <w:pPr>
            <w:pStyle w:val="7"/>
          </w:pPr>
          <w:r>
            <w:t>end date</w:t>
          </w:r>
        </w:p>
      </w:docPartBody>
    </w:docPart>
    <w:docPart>
      <w:docPartPr>
        <w:name w:val="9CB85C97029646F296DBFBFB90667C9E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5F6D77E8-8C5F-4A32-9B0F-6C3F0B9C3A1C}"/>
      </w:docPartPr>
      <w:docPartBody>
        <w:p>
          <w:pPr>
            <w:pStyle w:val="9"/>
          </w:pPr>
          <w:r>
            <w:t>Monday</w:t>
          </w:r>
        </w:p>
      </w:docPartBody>
    </w:docPart>
    <w:docPart>
      <w:docPartPr>
        <w:name w:val="4C86B7D94B854C20B5CAD6D7E29E4CB6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56514EDE-8560-459D-A86D-6672F9878261}"/>
      </w:docPartPr>
      <w:docPartBody>
        <w:p>
          <w:pPr>
            <w:pStyle w:val="10"/>
          </w:pPr>
          <w:r>
            <w:t>Tuesday</w:t>
          </w:r>
        </w:p>
      </w:docPartBody>
    </w:docPart>
    <w:docPart>
      <w:docPartPr>
        <w:name w:val="3167C4401AA64DB0A7FF244452E7CB17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B407F4A2-A75E-485C-B7A6-FA78DA5D47D5}"/>
      </w:docPartPr>
      <w:docPartBody>
        <w:p>
          <w:pPr>
            <w:pStyle w:val="11"/>
          </w:pPr>
          <w:r>
            <w:t>Wednesday</w:t>
          </w:r>
        </w:p>
      </w:docPartBody>
    </w:docPart>
    <w:docPart>
      <w:docPartPr>
        <w:name w:val="54766F167A634241828F0A9280C4AC1E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E0A10135-9314-4C34-95FC-CF9ED52CBBE0}"/>
      </w:docPartPr>
      <w:docPartBody>
        <w:p>
          <w:pPr>
            <w:pStyle w:val="12"/>
          </w:pPr>
          <w:r>
            <w:t>Thursday</w:t>
          </w:r>
        </w:p>
      </w:docPartBody>
    </w:docPart>
    <w:docPart>
      <w:docPartPr>
        <w:name w:val="85FC3A3526D4470694206AE2046CF70C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A2348556-4E04-45BD-A4D9-0B9D6F8DD2A5}"/>
      </w:docPartPr>
      <w:docPartBody>
        <w:p>
          <w:pPr>
            <w:pStyle w:val="13"/>
          </w:pPr>
          <w:r>
            <w:t>Friday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doNotDisplayPageBoundaries w:val="1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218C"/>
    <w:rsid w:val="00372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glossary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iPriority="1" w:name="Default Paragraph Font"/>
    <w:lsdException w:qFormat="1" w:uiPriority="99" w:name="Normal Table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172079DBD755429E9B52A5559C259476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5">
    <w:name w:val="839EFB1F299743C291BA1837CE7BD463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6">
    <w:name w:val="88E62FCA1B804A04A95441D293FDCE1B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7">
    <w:name w:val="BF833117356A478C9180505DBF1E4205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8">
    <w:name w:val="798432180A234620AE94D853A74D3D01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9">
    <w:name w:val="9CB85C97029646F296DBFBFB90667C9E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0">
    <w:name w:val="4C86B7D94B854C20B5CAD6D7E29E4CB6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1">
    <w:name w:val="3167C4401AA64DB0A7FF244452E7CB17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2">
    <w:name w:val="54766F167A634241828F0A9280C4AC1E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3">
    <w:name w:val="85FC3A3526D4470694206AE2046CF70C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4">
    <w:name w:val="39092E318146471CA345B3A6791FBF8F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5">
    <w:name w:val="8B4E1BE08AD1459A9492F4506CC63B5A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6">
    <w:name w:val="9FB619D55C7C420C916DC66579803CA1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7">
    <w:name w:val="6AE3B36B073A4FB2AE5C64A17C2950E9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8">
    <w:name w:val="314E6343D69B4D5E8B55074B674210E1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9">
    <w:name w:val="0FA68CC1D331481FB3DF75BC02B6735E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20">
    <w:name w:val="3DFB0603F81742DE8AF79D0819B7EBC2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21">
    <w:name w:val="789F27D1D6EE4D278E037EB7F30C4ECF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22">
    <w:name w:val="33D6902A8AA846D2900DBA1CF0CC3086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23">
    <w:name w:val="8E34034E3DAF4111B26E112663ADD458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24">
    <w:name w:val="B9E3CD95F82E431192DCBEC707C6816F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25">
    <w:name w:val="F456946854A54389AB48798E4ACF8B3A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26">
    <w:name w:val="EB99939E9CA14815A08837A5715B92ED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27">
    <w:name w:val="3CE953E2EF074B8B95CC0139D74BB9D8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28">
    <w:name w:val="E89A922217784B23BEB1BF7B9B482C7B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29">
    <w:name w:val="1567C47A5D4A4AC9B0C0E11CE9815BD1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30">
    <w:name w:val="CD628130FF3B41E495E45DB5E9AB13EC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31">
    <w:name w:val="7505163CFE8B4CC5A6C9205417258E69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32">
    <w:name w:val="B692A9C78E0145DFBB9DF66F755CE410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33">
    <w:name w:val="6DD4185679CB4FF5A62F72C79B1793EE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34">
    <w:name w:val="C5C66D4E0E3F46CAB58E36DD18F2135A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35">
    <w:name w:val="83F397A3BBE647CE9B42D1A20DD6E66C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36">
    <w:name w:val="46203EB750A34BBFB21FC130668108F2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37">
    <w:name w:val="63428C6B52744345947B1B1EFA58AAF8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38">
    <w:name w:val="1B0F65D5DEA446DBBD0C7200F08A5098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39">
    <w:name w:val="06936A1FA7A542A9BF9A41EBBF9B2A54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40">
    <w:name w:val="FCA9B9734289413DA0B6A9BEBEBEFA0E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41">
    <w:name w:val="01AED7791C4047A5A42C5380673DF493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42">
    <w:name w:val="F78818FC4162466B86436E4CDC204CB3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43">
    <w:name w:val="A1110510E41C43249B28E100E6E001D4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44">
    <w:name w:val="D0BBB7D35D5B422182B80100AD71324E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45">
    <w:name w:val="3A202521E90D416EABAC198AE08BAE5C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46">
    <w:name w:val="25CED6228B4B4D2C8CD1BE7663AECF87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47">
    <w:name w:val="4BC1EA6CB7AB45209467FC70D4907930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48">
    <w:name w:val="54F4F00CFB77419BA51073BF9CED014D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49">
    <w:name w:val="5D4D4FD45E2F478294288F4B42A93708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50">
    <w:name w:val="BEBBABD701F8463F96C5338444B88AE7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51">
    <w:name w:val="91466F230BBF4A8097E7EC68918858A9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52">
    <w:name w:val="9CF31D6ECC31471A802CF8A29A29AB2D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53">
    <w:name w:val="33E29ED76125473BB8538752D90586C4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54">
    <w:name w:val="D4CC05B116904FC9ADE16084495EF0E9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55">
    <w:name w:val="5BE690EE47C348138EB97B9679E931CC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56">
    <w:name w:val="6094C729218D490A99FF0DF3A52A0B49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57">
    <w:name w:val="5746D59992C54F489F21FAC4B44E1DD3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58">
    <w:name w:val="FC3BDEE59E714CD0BACBE7722F00DCD2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59">
    <w:name w:val="A1EC7F16191D405E95515F70E0F111D0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60">
    <w:name w:val="FA077C5B787048A2BBDD70F256D147DA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61">
    <w:name w:val="D58FC74674DD48808121C670219D4B81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</w:style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Checklist for a child's household chores</Template>
  <Pages>1</Pages>
  <Words>25</Words>
  <Characters>148</Characters>
  <Lines>1</Lines>
  <Paragraphs>1</Paragraphs>
  <TotalTime>5</TotalTime>
  <ScaleCrop>false</ScaleCrop>
  <LinksUpToDate>false</LinksUpToDate>
  <CharactersWithSpaces>172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2020-07-01T07:35:00Z</dcterms:created>
  <dc:creator>Toshiba</dc:creator>
  <cp:lastModifiedBy>Maya</cp:lastModifiedBy>
  <dcterms:modified xsi:type="dcterms:W3CDTF">2020-09-30T01:55:29Z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0x010100AA3F7D94069FF64A86F7DFF56D60E3BE</vt:lpwstr>
  </property>
  <property fmtid="{D5CDD505-2E9C-101B-9397-08002B2CF9AE}" pid="3" name="KSOProductBuildVer">
    <vt:lpwstr>1033-11.2.0.9684</vt:lpwstr>
  </property>
</Properties>
</file>